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A30DDB"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261290" w:rsidRPr="000D67AD" w:rsidRDefault="00261290" w:rsidP="00492FD1">
                  <w:pPr>
                    <w:ind w:right="-23"/>
                    <w:rPr>
                      <w:rFonts w:ascii="Helios" w:hAnsi="Helios"/>
                      <w:sz w:val="12"/>
                      <w:szCs w:val="12"/>
                    </w:rPr>
                  </w:pPr>
                  <w:r w:rsidRPr="000D67AD">
                    <w:rPr>
                      <w:rFonts w:ascii="Helios" w:hAnsi="Helios"/>
                      <w:sz w:val="12"/>
                      <w:szCs w:val="12"/>
                    </w:rPr>
                    <w:t>Публичное акционерное общество</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61290" w:rsidRPr="000D67AD" w:rsidRDefault="00261290" w:rsidP="00492FD1">
                  <w:pPr>
                    <w:ind w:right="-23"/>
                    <w:rPr>
                      <w:rFonts w:ascii="Helios" w:hAnsi="Helios"/>
                      <w:sz w:val="12"/>
                      <w:szCs w:val="12"/>
                    </w:rPr>
                  </w:pPr>
                  <w:r w:rsidRPr="000D67AD">
                    <w:rPr>
                      <w:rFonts w:ascii="Helios" w:hAnsi="Helios"/>
                      <w:sz w:val="12"/>
                      <w:szCs w:val="12"/>
                    </w:rPr>
                    <w:t>сетевая компания Центра»</w:t>
                  </w:r>
                </w:p>
                <w:p w:rsidR="00261290" w:rsidRPr="000D67AD" w:rsidRDefault="00261290" w:rsidP="00492FD1">
                  <w:pPr>
                    <w:ind w:right="-23"/>
                    <w:rPr>
                      <w:rFonts w:ascii="Helios" w:hAnsi="Helios"/>
                      <w:sz w:val="12"/>
                      <w:szCs w:val="12"/>
                    </w:rPr>
                  </w:pPr>
                  <w:r w:rsidRPr="000D67AD">
                    <w:rPr>
                      <w:rFonts w:ascii="Helios" w:hAnsi="Helios"/>
                      <w:sz w:val="12"/>
                      <w:szCs w:val="12"/>
                    </w:rPr>
                    <w:t>2-я Ямская ул., д. 4, Москва, 127018</w:t>
                  </w:r>
                </w:p>
                <w:p w:rsidR="00261290" w:rsidRPr="000D67AD" w:rsidRDefault="00261290" w:rsidP="00492FD1">
                  <w:pPr>
                    <w:ind w:right="-23"/>
                    <w:rPr>
                      <w:rFonts w:ascii="Helios" w:hAnsi="Helios"/>
                      <w:sz w:val="12"/>
                      <w:szCs w:val="12"/>
                    </w:rPr>
                  </w:pPr>
                  <w:r w:rsidRPr="000D67AD">
                    <w:rPr>
                      <w:rFonts w:ascii="Helios" w:hAnsi="Helios"/>
                      <w:sz w:val="12"/>
                      <w:szCs w:val="12"/>
                    </w:rPr>
                    <w:t>тел.: +7 (495) 747-92-92,</w:t>
                  </w:r>
                </w:p>
                <w:p w:rsidR="00261290" w:rsidRPr="000D67AD" w:rsidRDefault="00261290" w:rsidP="00492FD1">
                  <w:pPr>
                    <w:ind w:right="-23"/>
                    <w:rPr>
                      <w:rFonts w:ascii="Helios" w:hAnsi="Helios"/>
                      <w:sz w:val="12"/>
                      <w:szCs w:val="12"/>
                    </w:rPr>
                  </w:pPr>
                  <w:r w:rsidRPr="000D67AD">
                    <w:rPr>
                      <w:rFonts w:ascii="Helios" w:hAnsi="Helios"/>
                      <w:sz w:val="12"/>
                      <w:szCs w:val="12"/>
                    </w:rPr>
                    <w:t xml:space="preserve"> факс: +7 (495) 747-92-95, </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61290" w:rsidRPr="000D67AD" w:rsidRDefault="00261290"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261290" w:rsidRPr="000D67AD" w:rsidRDefault="00261290"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61290" w:rsidRPr="009C1205" w:rsidRDefault="00261290"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proofErr w:type="gramEnd"/>
                  <w:r w:rsidRPr="009C1205">
                    <w:rPr>
                      <w:rFonts w:ascii="Helios" w:hAnsi="Helios"/>
                      <w:sz w:val="12"/>
                      <w:szCs w:val="12"/>
                    </w:rPr>
                    <w:t xml:space="preserve">: </w:t>
                  </w:r>
                  <w:hyperlink r:id="rId8"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9" w:history="1">
                    <w:r w:rsidRPr="000D67AD">
                      <w:rPr>
                        <w:rFonts w:ascii="Helios" w:hAnsi="Helios"/>
                        <w:sz w:val="12"/>
                        <w:szCs w:val="12"/>
                        <w:lang w:val="en-US"/>
                      </w:rPr>
                      <w:t>www</w:t>
                    </w:r>
                    <w:r w:rsidRPr="009C1205">
                      <w:rPr>
                        <w:rFonts w:ascii="Helios" w:hAnsi="Helios"/>
                        <w:sz w:val="12"/>
                        <w:szCs w:val="12"/>
                      </w:rPr>
                      <w:t>.</w:t>
                    </w:r>
                    <w:proofErr w:type="spellStart"/>
                    <w:r w:rsidRPr="000D67AD">
                      <w:rPr>
                        <w:rFonts w:ascii="Helios" w:hAnsi="Helios"/>
                        <w:sz w:val="12"/>
                        <w:szCs w:val="12"/>
                        <w:lang w:val="en-US"/>
                      </w:rPr>
                      <w:t>mrsk</w:t>
                    </w:r>
                    <w:proofErr w:type="spellEnd"/>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095F81"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095F81" w:rsidRPr="00095F81">
        <w:rPr>
          <w:b/>
          <w:bCs/>
          <w:szCs w:val="24"/>
        </w:rPr>
        <w:t>Договора на выполнение строительно-монтажных и пусконаладочных работ с поставкой оборудования для модернизации системы телемеханики ПС 110 кВ Верхняя Троица для нужд ПАО «МРСК Центра» (филиала «</w:t>
      </w:r>
      <w:proofErr w:type="spellStart"/>
      <w:r w:rsidR="00095F81" w:rsidRPr="00095F81">
        <w:rPr>
          <w:b/>
          <w:bCs/>
          <w:szCs w:val="24"/>
        </w:rPr>
        <w:t>Тверьэнерго</w:t>
      </w:r>
      <w:proofErr w:type="spellEnd"/>
      <w:r w:rsidR="00095F81" w:rsidRPr="00095F81">
        <w:rPr>
          <w:b/>
          <w:bCs/>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A30DDB">
      <w:pPr>
        <w:pStyle w:val="12"/>
        <w:rPr>
          <w:rFonts w:asciiTheme="minorHAnsi" w:eastAsiaTheme="minorEastAsia" w:hAnsiTheme="minorHAnsi" w:cstheme="minorBidi"/>
          <w:b w:val="0"/>
          <w:caps w:val="0"/>
          <w:szCs w:val="22"/>
        </w:rPr>
      </w:pPr>
      <w:r w:rsidRPr="00A30DDB">
        <w:rPr>
          <w:b w:val="0"/>
          <w:bCs/>
          <w:sz w:val="24"/>
          <w:szCs w:val="24"/>
        </w:rPr>
        <w:fldChar w:fldCharType="begin"/>
      </w:r>
      <w:r w:rsidR="004D7536" w:rsidRPr="006B3BE8">
        <w:rPr>
          <w:b w:val="0"/>
          <w:bCs/>
          <w:sz w:val="24"/>
          <w:szCs w:val="24"/>
        </w:rPr>
        <w:instrText xml:space="preserve"> TOC \o "1-3" \h \z \u </w:instrText>
      </w:r>
      <w:r w:rsidRPr="00A30DDB">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095F81">
          <w:rPr>
            <w:webHidden/>
          </w:rPr>
          <w:t>4</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095F81">
          <w:rPr>
            <w:webHidden/>
          </w:rPr>
          <w:t>4</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095F81">
          <w:rPr>
            <w:webHidden/>
          </w:rPr>
          <w:t>5</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095F81">
          <w:rPr>
            <w:webHidden/>
          </w:rPr>
          <w:t>6</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095F81">
          <w:rPr>
            <w:webHidden/>
          </w:rPr>
          <w:t>6</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095F81">
          <w:rPr>
            <w:webHidden/>
          </w:rPr>
          <w:t>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095F81">
          <w:rPr>
            <w:webHidden/>
          </w:rPr>
          <w:t>8</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095F81">
          <w:rPr>
            <w:webHidden/>
          </w:rPr>
          <w:t>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095F81">
          <w:rPr>
            <w:webHidden/>
          </w:rPr>
          <w:t>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095F81">
          <w:rPr>
            <w:webHidden/>
          </w:rPr>
          <w:t>10</w:t>
        </w:r>
        <w:r>
          <w:rPr>
            <w:webHidden/>
          </w:rPr>
          <w:fldChar w:fldCharType="end"/>
        </w:r>
      </w:hyperlink>
    </w:p>
    <w:p w:rsidR="00306748" w:rsidRDefault="00A30DDB">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095F81">
          <w:rPr>
            <w:webHidden/>
          </w:rPr>
          <w:t>12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095F81">
          <w:rPr>
            <w:webHidden/>
          </w:rPr>
          <w:t>12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095F81">
          <w:rPr>
            <w:webHidden/>
          </w:rPr>
          <w:t>12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095F81">
          <w:rPr>
            <w:webHidden/>
          </w:rPr>
          <w:t>13</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095F81">
          <w:rPr>
            <w:webHidden/>
          </w:rPr>
          <w:t>21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095F81">
          <w:rPr>
            <w:webHidden/>
          </w:rPr>
          <w:t>29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095F81">
          <w:rPr>
            <w:webHidden/>
          </w:rPr>
          <w:t>30</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095F81">
          <w:rPr>
            <w:webHidden/>
          </w:rPr>
          <w:t>31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095F81">
          <w:rPr>
            <w:webHidden/>
          </w:rPr>
          <w:t>31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095F81">
          <w:rPr>
            <w:webHidden/>
          </w:rPr>
          <w:t>31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095F81">
          <w:rPr>
            <w:webHidden/>
          </w:rPr>
          <w:t>34</w:t>
        </w:r>
        <w:r>
          <w:rPr>
            <w:webHidden/>
          </w:rPr>
          <w:fldChar w:fldCharType="end"/>
        </w:r>
      </w:hyperlink>
    </w:p>
    <w:p w:rsidR="00306748" w:rsidRPr="00FD463B" w:rsidRDefault="00A30DDB">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095F81">
          <w:rPr>
            <w:webHidden/>
          </w:rPr>
          <w:t>35</w:t>
        </w:r>
        <w:r w:rsidRPr="00FD463B">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095F81">
          <w:rPr>
            <w:webHidden/>
          </w:rPr>
          <w:t>36</w:t>
        </w:r>
        <w:r w:rsidRPr="00FD463B">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095F81">
          <w:rPr>
            <w:webHidden/>
          </w:rPr>
          <w:t>37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095F81">
          <w:rPr>
            <w:webHidden/>
          </w:rPr>
          <w:t>37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095F81">
          <w:rPr>
            <w:webHidden/>
          </w:rPr>
          <w:t>38</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095F81">
          <w:rPr>
            <w:webHidden/>
          </w:rPr>
          <w:t>39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095F81">
          <w:rPr>
            <w:webHidden/>
          </w:rPr>
          <w:t>40</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095F81">
          <w:rPr>
            <w:webHidden/>
          </w:rPr>
          <w:t>41</w:t>
        </w:r>
        <w:r>
          <w:rPr>
            <w:webHidden/>
          </w:rPr>
          <w:fldChar w:fldCharType="end"/>
        </w:r>
      </w:hyperlink>
    </w:p>
    <w:p w:rsidR="00306748" w:rsidRDefault="00A30DDB">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095F81">
          <w:rPr>
            <w:webHidden/>
          </w:rPr>
          <w:t>42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095F81">
          <w:rPr>
            <w:webHidden/>
          </w:rPr>
          <w:t>42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095F81">
          <w:rPr>
            <w:webHidden/>
          </w:rPr>
          <w:t>42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095F81">
          <w:rPr>
            <w:webHidden/>
          </w:rPr>
          <w:t>42</w:t>
        </w:r>
        <w:r>
          <w:rPr>
            <w:webHidden/>
          </w:rPr>
          <w:fldChar w:fldCharType="end"/>
        </w:r>
      </w:hyperlink>
    </w:p>
    <w:p w:rsidR="00306748" w:rsidRDefault="00A30DDB">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095F81">
          <w:rPr>
            <w:webHidden/>
          </w:rPr>
          <w:t>43</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095F81">
          <w:rPr>
            <w:webHidden/>
          </w:rPr>
          <w:t>43</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095F81">
          <w:rPr>
            <w:webHidden/>
          </w:rPr>
          <w:t>49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095F81">
          <w:rPr>
            <w:webHidden/>
          </w:rPr>
          <w:t>53</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095F81">
          <w:rPr>
            <w:webHidden/>
          </w:rPr>
          <w:t>55</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095F81">
          <w:rPr>
            <w:webHidden/>
          </w:rPr>
          <w:t>57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095F81">
          <w:rPr>
            <w:webHidden/>
          </w:rPr>
          <w:t>59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095F81">
          <w:rPr>
            <w:webHidden/>
          </w:rPr>
          <w:t>61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095F81">
          <w:rPr>
            <w:webHidden/>
          </w:rPr>
          <w:t>68</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095F81">
          <w:rPr>
            <w:webHidden/>
          </w:rPr>
          <w:t>70</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095F81">
          <w:rPr>
            <w:webHidden/>
          </w:rPr>
          <w:t>72</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095F81">
          <w:rPr>
            <w:webHidden/>
          </w:rPr>
          <w:t>75</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095F81">
          <w:rPr>
            <w:webHidden/>
          </w:rPr>
          <w:t>77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095F81">
          <w:rPr>
            <w:webHidden/>
          </w:rPr>
          <w:t>80</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095F81">
          <w:rPr>
            <w:webHidden/>
          </w:rPr>
          <w:t>84</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095F81">
          <w:rPr>
            <w:webHidden/>
          </w:rPr>
          <w:t>87</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095F81">
          <w:rPr>
            <w:webHidden/>
          </w:rPr>
          <w:t>89</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095F81">
          <w:rPr>
            <w:webHidden/>
          </w:rPr>
          <w:t>91</w:t>
        </w:r>
        <w:r>
          <w:rPr>
            <w:webHidden/>
          </w:rPr>
          <w:fldChar w:fldCharType="end"/>
        </w:r>
      </w:hyperlink>
    </w:p>
    <w:p w:rsidR="00306748" w:rsidRDefault="00A30DDB">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095F81">
          <w:rPr>
            <w:webHidden/>
          </w:rPr>
          <w:t>93</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A30DDB"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095F81"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492FD1" w:rsidRPr="00702B2C">
        <w:rPr>
          <w:iCs/>
          <w:szCs w:val="24"/>
        </w:rPr>
        <w:t>доб</w:t>
      </w:r>
      <w:proofErr w:type="spellEnd"/>
      <w:r w:rsidR="00492FD1" w:rsidRPr="00702B2C">
        <w:rPr>
          <w:iCs/>
          <w:szCs w:val="24"/>
        </w:rPr>
        <w:t xml:space="preserve">. 3123), </w:t>
      </w:r>
      <w:r w:rsidR="00492FD1" w:rsidRPr="00702B2C">
        <w:rPr>
          <w:szCs w:val="24"/>
        </w:rPr>
        <w:t xml:space="preserve">адрес электронной </w:t>
      </w:r>
      <w:r w:rsidR="00492FD1" w:rsidRPr="00095F81">
        <w:rPr>
          <w:szCs w:val="24"/>
        </w:rPr>
        <w:t xml:space="preserve">почты: </w:t>
      </w:r>
      <w:r w:rsidR="00492FD1" w:rsidRPr="00095F81">
        <w:rPr>
          <w:iCs/>
          <w:szCs w:val="24"/>
        </w:rPr>
        <w:t xml:space="preserve"> </w:t>
      </w:r>
      <w:hyperlink r:id="rId12" w:history="1">
        <w:r w:rsidR="00492FD1" w:rsidRPr="00095F81">
          <w:rPr>
            <w:rStyle w:val="ae"/>
            <w:szCs w:val="24"/>
          </w:rPr>
          <w:t>Lazareva.TV@mrsk-1.ru</w:t>
        </w:r>
      </w:hyperlink>
      <w:r w:rsidR="00492FD1" w:rsidRPr="00095F81">
        <w:rPr>
          <w:iCs/>
          <w:szCs w:val="24"/>
        </w:rPr>
        <w:t>, ответственное лицо –</w:t>
      </w:r>
      <w:r w:rsidR="00095F81" w:rsidRPr="00095F81">
        <w:rPr>
          <w:iCs/>
          <w:szCs w:val="24"/>
        </w:rPr>
        <w:t xml:space="preserve"> </w:t>
      </w:r>
      <w:r w:rsidR="00492FD1" w:rsidRPr="00095F81">
        <w:rPr>
          <w:szCs w:val="24"/>
        </w:rPr>
        <w:t xml:space="preserve">Остонен Инна Андреевна, контактные телефоны - (4722) 28-30-49, (495) 747-92-92, адрес электронной почты: </w:t>
      </w:r>
      <w:hyperlink r:id="rId13" w:history="1">
        <w:proofErr w:type="gramStart"/>
        <w:r w:rsidR="00492FD1" w:rsidRPr="00095F81">
          <w:rPr>
            <w:rStyle w:val="ae"/>
            <w:szCs w:val="24"/>
          </w:rPr>
          <w:t>Ostonen.IA@mrsk-1.ru</w:t>
        </w:r>
      </w:hyperlink>
      <w:r w:rsidR="000D7E2E" w:rsidRPr="00095F81">
        <w:rPr>
          <w:rStyle w:val="ae"/>
        </w:rPr>
        <w:t>)</w:t>
      </w:r>
      <w:r w:rsidR="00113C40" w:rsidRPr="00095F81">
        <w:rPr>
          <w:bCs/>
          <w:iCs/>
          <w:szCs w:val="24"/>
        </w:rPr>
        <w:t>,</w:t>
      </w:r>
      <w:r w:rsidR="000F1D74" w:rsidRPr="00095F81">
        <w:rPr>
          <w:bCs/>
          <w:szCs w:val="24"/>
        </w:rPr>
        <w:t xml:space="preserve"> Извещением о проведении открытого конкурса, опубликованным </w:t>
      </w:r>
      <w:r w:rsidR="00492FD1" w:rsidRPr="00095F81">
        <w:rPr>
          <w:b/>
          <w:szCs w:val="24"/>
        </w:rPr>
        <w:t>«1</w:t>
      </w:r>
      <w:r w:rsidR="00095F81" w:rsidRPr="00095F81">
        <w:rPr>
          <w:b/>
          <w:szCs w:val="24"/>
        </w:rPr>
        <w:t>0</w:t>
      </w:r>
      <w:r w:rsidR="00492FD1" w:rsidRPr="00095F81">
        <w:rPr>
          <w:b/>
          <w:szCs w:val="24"/>
        </w:rPr>
        <w:t xml:space="preserve">» </w:t>
      </w:r>
      <w:r w:rsidR="00095F81" w:rsidRPr="00095F81">
        <w:rPr>
          <w:b/>
          <w:szCs w:val="24"/>
        </w:rPr>
        <w:t>мая</w:t>
      </w:r>
      <w:r w:rsidR="00492FD1" w:rsidRPr="00095F81">
        <w:rPr>
          <w:b/>
          <w:szCs w:val="24"/>
        </w:rPr>
        <w:t xml:space="preserve"> </w:t>
      </w:r>
      <w:r w:rsidR="00DA5CE6" w:rsidRPr="00095F81">
        <w:rPr>
          <w:b/>
          <w:szCs w:val="24"/>
        </w:rPr>
        <w:t>2017</w:t>
      </w:r>
      <w:r w:rsidR="00492FD1" w:rsidRPr="00095F81">
        <w:rPr>
          <w:b/>
          <w:szCs w:val="24"/>
        </w:rPr>
        <w:t xml:space="preserve"> г.</w:t>
      </w:r>
      <w:r w:rsidR="00492FD1" w:rsidRPr="00095F81">
        <w:rPr>
          <w:szCs w:val="24"/>
        </w:rPr>
        <w:t xml:space="preserve"> </w:t>
      </w:r>
      <w:r w:rsidR="000F1D74" w:rsidRPr="00095F81">
        <w:rPr>
          <w:bCs/>
          <w:szCs w:val="24"/>
        </w:rPr>
        <w:t xml:space="preserve">на </w:t>
      </w:r>
      <w:r w:rsidR="00807B8C" w:rsidRPr="00095F81">
        <w:rPr>
          <w:bCs/>
          <w:szCs w:val="24"/>
        </w:rPr>
        <w:t>официальном сайте</w:t>
      </w:r>
      <w:r w:rsidR="000F1D74" w:rsidRPr="00095F81">
        <w:rPr>
          <w:bCs/>
          <w:szCs w:val="24"/>
        </w:rPr>
        <w:t xml:space="preserve"> (</w:t>
      </w:r>
      <w:hyperlink r:id="rId14" w:history="1">
        <w:r w:rsidR="00E93A86" w:rsidRPr="00095F81">
          <w:rPr>
            <w:rStyle w:val="ae"/>
            <w:bCs/>
            <w:szCs w:val="24"/>
            <w:lang w:val="en-US"/>
          </w:rPr>
          <w:t>www</w:t>
        </w:r>
        <w:r w:rsidR="00E93A86" w:rsidRPr="00095F81">
          <w:rPr>
            <w:rStyle w:val="ae"/>
            <w:bCs/>
            <w:szCs w:val="24"/>
          </w:rPr>
          <w:t>.</w:t>
        </w:r>
        <w:r w:rsidR="00E93A86" w:rsidRPr="00095F81">
          <w:rPr>
            <w:rStyle w:val="ae"/>
            <w:bCs/>
            <w:szCs w:val="24"/>
            <w:lang w:val="en-US"/>
          </w:rPr>
          <w:t>zakupki</w:t>
        </w:r>
        <w:r w:rsidR="00E93A86" w:rsidRPr="00095F81">
          <w:rPr>
            <w:rStyle w:val="ae"/>
            <w:bCs/>
            <w:szCs w:val="24"/>
          </w:rPr>
          <w:t>.</w:t>
        </w:r>
        <w:r w:rsidR="00E93A86" w:rsidRPr="00095F81">
          <w:rPr>
            <w:rStyle w:val="ae"/>
            <w:bCs/>
            <w:szCs w:val="24"/>
            <w:lang w:val="en-US"/>
          </w:rPr>
          <w:t>gov</w:t>
        </w:r>
        <w:r w:rsidR="00E93A86" w:rsidRPr="00095F81">
          <w:rPr>
            <w:rStyle w:val="ae"/>
            <w:bCs/>
            <w:szCs w:val="24"/>
          </w:rPr>
          <w:t>.</w:t>
        </w:r>
        <w:r w:rsidR="00E93A86" w:rsidRPr="00095F81">
          <w:rPr>
            <w:rStyle w:val="ae"/>
            <w:bCs/>
            <w:szCs w:val="24"/>
            <w:lang w:val="en-US"/>
          </w:rPr>
          <w:t>ru</w:t>
        </w:r>
      </w:hyperlink>
      <w:r w:rsidR="00807B8C" w:rsidRPr="00095F81">
        <w:rPr>
          <w:bCs/>
          <w:szCs w:val="24"/>
        </w:rPr>
        <w:t>)</w:t>
      </w:r>
      <w:r w:rsidR="00575F54" w:rsidRPr="00095F81">
        <w:rPr>
          <w:iCs/>
          <w:szCs w:val="24"/>
        </w:rPr>
        <w:t>, на</w:t>
      </w:r>
      <w:r w:rsidR="00575F54" w:rsidRPr="00095F81">
        <w:rPr>
          <w:bCs/>
          <w:szCs w:val="24"/>
        </w:rPr>
        <w:t xml:space="preserve"> сайте </w:t>
      </w:r>
      <w:r w:rsidR="00492FD1" w:rsidRPr="00095F81">
        <w:rPr>
          <w:iCs/>
          <w:szCs w:val="24"/>
        </w:rPr>
        <w:t>ПАО «МРСК Центра»</w:t>
      </w:r>
      <w:r w:rsidR="00492FD1" w:rsidRPr="00095F81">
        <w:rPr>
          <w:szCs w:val="24"/>
        </w:rPr>
        <w:t xml:space="preserve"> (</w:t>
      </w:r>
      <w:hyperlink r:id="rId15" w:history="1">
        <w:r w:rsidR="00492FD1" w:rsidRPr="00095F81">
          <w:rPr>
            <w:rStyle w:val="ae"/>
            <w:szCs w:val="24"/>
          </w:rPr>
          <w:t>www.mrsk-1.ru</w:t>
        </w:r>
      </w:hyperlink>
      <w:r w:rsidR="00492FD1" w:rsidRPr="00095F81">
        <w:rPr>
          <w:szCs w:val="24"/>
        </w:rPr>
        <w:t>), на</w:t>
      </w:r>
      <w:r w:rsidR="00492FD1" w:rsidRPr="00492FD1">
        <w:rPr>
          <w:szCs w:val="24"/>
        </w:rPr>
        <w:t xml:space="preserve"> сайте ЭТП, указанном в п. </w:t>
      </w:r>
      <w:fldSimple w:instr=" REF _Ref441222499 \r \h  \* MERGEFORMAT ">
        <w:r w:rsidR="00B20632" w:rsidRPr="00B20632">
          <w:rPr>
            <w:szCs w:val="24"/>
          </w:rPr>
          <w:t>1.1.2</w:t>
        </w:r>
      </w:fldSimple>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к участию в открытом одноэтапном конкурсе без предварительного квалификационного</w:t>
      </w:r>
      <w:proofErr w:type="gramEnd"/>
      <w:r w:rsidR="00A836B7" w:rsidRPr="004E0C2C">
        <w:rPr>
          <w:bCs/>
          <w:szCs w:val="24"/>
        </w:rPr>
        <w:t xml:space="preserve"> </w:t>
      </w:r>
      <w:proofErr w:type="gramStart"/>
      <w:r w:rsidR="00A836B7" w:rsidRPr="004E0C2C">
        <w:rPr>
          <w:bCs/>
          <w:szCs w:val="24"/>
        </w:rPr>
        <w:t xml:space="preserve">отбора (далее – Конкурс) </w:t>
      </w:r>
      <w:r w:rsidR="009C5C48" w:rsidRPr="004E0C2C">
        <w:rPr>
          <w:bCs/>
          <w:szCs w:val="24"/>
        </w:rPr>
        <w:t xml:space="preserve">на право заключения </w:t>
      </w:r>
      <w:bookmarkEnd w:id="30"/>
      <w:bookmarkEnd w:id="31"/>
      <w:bookmarkEnd w:id="32"/>
      <w:r w:rsidR="00095F81" w:rsidRPr="00700D07">
        <w:rPr>
          <w:iCs/>
          <w:szCs w:val="24"/>
        </w:rPr>
        <w:t>Договора</w:t>
      </w:r>
      <w:r w:rsidR="00095F81" w:rsidRPr="00700D07">
        <w:rPr>
          <w:bCs/>
          <w:szCs w:val="24"/>
        </w:rPr>
        <w:t xml:space="preserve"> </w:t>
      </w:r>
      <w:r w:rsidR="00095F81" w:rsidRPr="00700D07">
        <w:rPr>
          <w:szCs w:val="24"/>
        </w:rPr>
        <w:t xml:space="preserve">на </w:t>
      </w:r>
      <w:r w:rsidR="00095F81" w:rsidRPr="00095F81">
        <w:rPr>
          <w:szCs w:val="24"/>
        </w:rPr>
        <w:t xml:space="preserve">выполнение строительно-монтажных и пусконаладочных работ с поставкой оборудования для модернизации системы телемеханики ПС 110 кВ Верхняя Троица </w:t>
      </w:r>
      <w:r w:rsidR="00095F81" w:rsidRPr="00095F81">
        <w:rPr>
          <w:snapToGrid w:val="0"/>
          <w:szCs w:val="24"/>
        </w:rPr>
        <w:t xml:space="preserve">для нужд ПАО «МРСК Центра» (филиала </w:t>
      </w:r>
      <w:r w:rsidR="00095F81" w:rsidRPr="00095F81">
        <w:rPr>
          <w:szCs w:val="24"/>
        </w:rPr>
        <w:t>«</w:t>
      </w:r>
      <w:proofErr w:type="spellStart"/>
      <w:r w:rsidR="00095F81" w:rsidRPr="00095F81">
        <w:rPr>
          <w:szCs w:val="24"/>
        </w:rPr>
        <w:t>Тверьэнерго</w:t>
      </w:r>
      <w:proofErr w:type="spellEnd"/>
      <w:r w:rsidR="00095F81" w:rsidRPr="00095F81">
        <w:rPr>
          <w:szCs w:val="24"/>
        </w:rPr>
        <w:t>»</w:t>
      </w:r>
      <w:r w:rsidR="00492FD1" w:rsidRPr="00095F81">
        <w:rPr>
          <w:szCs w:val="24"/>
        </w:rPr>
        <w:t>, расположенного по адресу:</w:t>
      </w:r>
      <w:proofErr w:type="gramEnd"/>
      <w:r w:rsidR="00492FD1" w:rsidRPr="00095F81">
        <w:rPr>
          <w:szCs w:val="24"/>
        </w:rPr>
        <w:t xml:space="preserve"> РФ, 170006, г. Тверь, ул. Бебеля, 1).</w:t>
      </w:r>
      <w:bookmarkEnd w:id="33"/>
    </w:p>
    <w:p w:rsidR="00B07614" w:rsidRPr="00095F8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095F81">
        <w:rPr>
          <w:iCs/>
          <w:szCs w:val="24"/>
        </w:rPr>
        <w:t xml:space="preserve">Настоящий </w:t>
      </w:r>
      <w:r w:rsidR="009738FE" w:rsidRPr="00095F81">
        <w:rPr>
          <w:iCs/>
          <w:szCs w:val="24"/>
        </w:rPr>
        <w:t>К</w:t>
      </w:r>
      <w:r w:rsidRPr="00095F81">
        <w:rPr>
          <w:iCs/>
          <w:szCs w:val="24"/>
        </w:rPr>
        <w:t xml:space="preserve">онкурс проводится </w:t>
      </w:r>
      <w:r w:rsidR="0064467F" w:rsidRPr="00095F81">
        <w:rPr>
          <w:bCs/>
          <w:szCs w:val="24"/>
        </w:rPr>
        <w:t xml:space="preserve">в соответствии с правилами и с использованием функционала </w:t>
      </w:r>
      <w:r w:rsidR="00492FD1" w:rsidRPr="00095F81">
        <w:rPr>
          <w:szCs w:val="24"/>
        </w:rPr>
        <w:t>электронной торговой площадки ПАО «</w:t>
      </w:r>
      <w:proofErr w:type="spellStart"/>
      <w:r w:rsidR="00492FD1" w:rsidRPr="00095F81">
        <w:rPr>
          <w:szCs w:val="24"/>
        </w:rPr>
        <w:t>Россети</w:t>
      </w:r>
      <w:proofErr w:type="spellEnd"/>
      <w:r w:rsidR="00492FD1" w:rsidRPr="00095F81">
        <w:rPr>
          <w:szCs w:val="24"/>
        </w:rPr>
        <w:t xml:space="preserve">» </w:t>
      </w:r>
      <w:hyperlink r:id="rId16" w:history="1">
        <w:proofErr w:type="spellStart"/>
        <w:r w:rsidR="00D25143" w:rsidRPr="00095F81">
          <w:rPr>
            <w:rStyle w:val="ae"/>
            <w:szCs w:val="24"/>
          </w:rPr>
          <w:t>etp.rosseti.ru</w:t>
        </w:r>
        <w:proofErr w:type="spellEnd"/>
      </w:hyperlink>
      <w:r w:rsidR="00D25143" w:rsidRPr="00095F81">
        <w:rPr>
          <w:szCs w:val="24"/>
        </w:rPr>
        <w:t xml:space="preserve"> </w:t>
      </w:r>
      <w:r w:rsidR="00492FD1" w:rsidRPr="00095F81">
        <w:rPr>
          <w:szCs w:val="24"/>
        </w:rPr>
        <w:t>(далее — ЭТП)</w:t>
      </w:r>
      <w:r w:rsidR="0051220A" w:rsidRPr="00095F81">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095F81">
        <w:rPr>
          <w:szCs w:val="24"/>
        </w:rPr>
        <w:t xml:space="preserve">Заказчик: </w:t>
      </w:r>
      <w:r w:rsidRPr="00095F81">
        <w:rPr>
          <w:iCs/>
          <w:szCs w:val="24"/>
        </w:rPr>
        <w:t>ПАО «МРСК</w:t>
      </w:r>
      <w:r w:rsidRPr="00C12FA4">
        <w:rPr>
          <w:iCs/>
          <w:szCs w:val="24"/>
        </w:rPr>
        <w:t xml:space="preserve">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095F81"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095F81" w:rsidRPr="00700D07">
        <w:rPr>
          <w:iCs/>
          <w:szCs w:val="24"/>
        </w:rPr>
        <w:t>Договора</w:t>
      </w:r>
      <w:r w:rsidR="00095F81" w:rsidRPr="00700D07">
        <w:rPr>
          <w:bCs/>
          <w:szCs w:val="24"/>
        </w:rPr>
        <w:t xml:space="preserve"> </w:t>
      </w:r>
      <w:r w:rsidR="00095F81" w:rsidRPr="00700D07">
        <w:rPr>
          <w:szCs w:val="24"/>
        </w:rPr>
        <w:t xml:space="preserve">на выполнение строительно-монтажных и пусконаладочных работ с поставкой оборудования для модернизации системы телемеханики ПС </w:t>
      </w:r>
      <w:r w:rsidR="00095F81" w:rsidRPr="00095F81">
        <w:rPr>
          <w:szCs w:val="24"/>
        </w:rPr>
        <w:t xml:space="preserve">110 кВ Верхняя Троица </w:t>
      </w:r>
      <w:r w:rsidR="00095F81" w:rsidRPr="00095F81">
        <w:rPr>
          <w:snapToGrid w:val="0"/>
          <w:szCs w:val="24"/>
        </w:rPr>
        <w:t xml:space="preserve">для нужд ПАО «МРСК Центра» (филиала </w:t>
      </w:r>
      <w:r w:rsidR="00095F81" w:rsidRPr="00095F81">
        <w:rPr>
          <w:szCs w:val="24"/>
        </w:rPr>
        <w:t>«</w:t>
      </w:r>
      <w:proofErr w:type="spellStart"/>
      <w:r w:rsidR="00095F81" w:rsidRPr="00095F81">
        <w:rPr>
          <w:szCs w:val="24"/>
        </w:rPr>
        <w:t>Тверьэнерго</w:t>
      </w:r>
      <w:proofErr w:type="spellEnd"/>
      <w:r w:rsidR="00095F81" w:rsidRPr="00095F81">
        <w:rPr>
          <w:szCs w:val="24"/>
        </w:rPr>
        <w:t>»</w:t>
      </w:r>
      <w:r w:rsidR="00095F81" w:rsidRPr="00095F81">
        <w:rPr>
          <w:snapToGrid w:val="0"/>
          <w:szCs w:val="24"/>
        </w:rPr>
        <w:t>)</w:t>
      </w:r>
      <w:r w:rsidRPr="00095F81">
        <w:rPr>
          <w:szCs w:val="24"/>
        </w:rPr>
        <w:t>.</w:t>
      </w:r>
    </w:p>
    <w:p w:rsidR="00492FD1" w:rsidRPr="00E71A48" w:rsidRDefault="00492FD1" w:rsidP="00492FD1">
      <w:pPr>
        <w:tabs>
          <w:tab w:val="num" w:pos="1620"/>
        </w:tabs>
        <w:autoSpaceDE w:val="0"/>
        <w:autoSpaceDN w:val="0"/>
        <w:adjustRightInd w:val="0"/>
        <w:ind w:firstLine="0"/>
        <w:rPr>
          <w:szCs w:val="24"/>
        </w:rPr>
      </w:pPr>
      <w:r w:rsidRPr="00095F81">
        <w:rPr>
          <w:szCs w:val="24"/>
        </w:rPr>
        <w:t xml:space="preserve">Количество лотов: </w:t>
      </w:r>
      <w:r w:rsidRPr="00095F81">
        <w:rPr>
          <w:b/>
          <w:szCs w:val="24"/>
        </w:rPr>
        <w:t>1 (один)</w:t>
      </w:r>
      <w:r w:rsidRPr="00095F81">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095F81" w:rsidRDefault="005D731A" w:rsidP="00363FC9">
      <w:pPr>
        <w:numPr>
          <w:ilvl w:val="2"/>
          <w:numId w:val="12"/>
        </w:numPr>
        <w:tabs>
          <w:tab w:val="num" w:pos="1620"/>
        </w:tabs>
        <w:autoSpaceDE w:val="0"/>
        <w:autoSpaceDN w:val="0"/>
        <w:adjustRightInd w:val="0"/>
        <w:spacing w:after="120"/>
        <w:ind w:left="0" w:firstLine="539"/>
        <w:rPr>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095F81">
        <w:rPr>
          <w:szCs w:val="24"/>
        </w:rPr>
        <w:t>в</w:t>
      </w:r>
      <w:r w:rsidR="00095F81" w:rsidRPr="00095F81">
        <w:rPr>
          <w:szCs w:val="24"/>
        </w:rPr>
        <w:t xml:space="preserve"> течение 12 недель с момента заключения договора</w:t>
      </w:r>
      <w:r w:rsidR="00C33ABA" w:rsidRPr="00095F81">
        <w:rPr>
          <w:szCs w:val="24"/>
        </w:rPr>
        <w:t>.</w:t>
      </w:r>
      <w:bookmarkEnd w:id="39"/>
    </w:p>
    <w:p w:rsidR="005D731A" w:rsidRPr="00095F8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095F81">
        <w:rPr>
          <w:szCs w:val="24"/>
        </w:rPr>
        <w:t xml:space="preserve">Выполнение работ Участником будет осуществляться </w:t>
      </w:r>
      <w:r w:rsidRPr="00095F81">
        <w:rPr>
          <w:b/>
          <w:szCs w:val="24"/>
        </w:rPr>
        <w:t>на объектах, указанных в Приложении №1 настоящей Документации</w:t>
      </w:r>
      <w:r w:rsidRPr="00095F81">
        <w:rPr>
          <w:szCs w:val="24"/>
        </w:rPr>
        <w:t>.</w:t>
      </w:r>
      <w:bookmarkEnd w:id="40"/>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095F81">
        <w:rPr>
          <w:iCs/>
          <w:szCs w:val="24"/>
        </w:rPr>
        <w:t xml:space="preserve">Форма и порядок оплаты: </w:t>
      </w:r>
      <w:r w:rsidRPr="00095F81">
        <w:rPr>
          <w:szCs w:val="24"/>
        </w:rPr>
        <w:t>безналичный расчет, в течение 30 (тридцати) рабочих дней с момента подписания сторонами Акта</w:t>
      </w:r>
      <w:r>
        <w:rPr>
          <w:szCs w:val="24"/>
        </w:rPr>
        <w:t xml:space="preserve"> приемки выполненных работ и предоставления счета-фактуры</w:t>
      </w:r>
      <w:r w:rsidRPr="002F4103">
        <w:rPr>
          <w:szCs w:val="24"/>
        </w:rPr>
        <w:t>.</w:t>
      </w:r>
      <w:bookmarkEnd w:id="41"/>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A30DDB">
        <w:rPr>
          <w:bCs/>
          <w:iCs/>
          <w:szCs w:val="24"/>
        </w:rPr>
        <w:fldChar w:fldCharType="begin"/>
      </w:r>
      <w:r w:rsidR="001C4C6B">
        <w:rPr>
          <w:bCs/>
          <w:iCs/>
          <w:szCs w:val="24"/>
        </w:rPr>
        <w:instrText xml:space="preserve"> REF _Ref442254056 \r \h </w:instrText>
      </w:r>
      <w:r w:rsidR="00A30DDB">
        <w:rPr>
          <w:bCs/>
          <w:iCs/>
          <w:szCs w:val="24"/>
        </w:rPr>
      </w:r>
      <w:r w:rsidR="00A30DDB">
        <w:rPr>
          <w:bCs/>
          <w:iCs/>
          <w:szCs w:val="24"/>
        </w:rPr>
        <w:fldChar w:fldCharType="separate"/>
      </w:r>
      <w:r w:rsidR="00B20632">
        <w:rPr>
          <w:bCs/>
          <w:iCs/>
          <w:szCs w:val="24"/>
        </w:rPr>
        <w:t>3</w:t>
      </w:r>
      <w:r w:rsidR="00A30DDB">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B20632">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B20632">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A30DDB">
        <w:rPr>
          <w:bCs/>
          <w:iCs/>
          <w:szCs w:val="24"/>
        </w:rPr>
        <w:fldChar w:fldCharType="begin"/>
      </w:r>
      <w:r w:rsidR="001C4C6B">
        <w:rPr>
          <w:bCs/>
          <w:iCs/>
          <w:szCs w:val="24"/>
        </w:rPr>
        <w:instrText xml:space="preserve"> REF _Ref440270602 \r \h </w:instrText>
      </w:r>
      <w:r w:rsidR="00A30DDB">
        <w:rPr>
          <w:bCs/>
          <w:iCs/>
          <w:szCs w:val="24"/>
        </w:rPr>
      </w:r>
      <w:r w:rsidR="00A30DDB">
        <w:rPr>
          <w:bCs/>
          <w:iCs/>
          <w:szCs w:val="24"/>
        </w:rPr>
        <w:fldChar w:fldCharType="separate"/>
      </w:r>
      <w:r w:rsidR="00B20632">
        <w:rPr>
          <w:bCs/>
          <w:iCs/>
          <w:szCs w:val="24"/>
        </w:rPr>
        <w:t>5</w:t>
      </w:r>
      <w:r w:rsidR="00A30DDB">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A30DDB">
        <w:rPr>
          <w:bCs/>
          <w:iCs/>
          <w:szCs w:val="24"/>
        </w:rPr>
        <w:fldChar w:fldCharType="begin"/>
      </w:r>
      <w:r>
        <w:rPr>
          <w:bCs/>
          <w:iCs/>
          <w:szCs w:val="24"/>
        </w:rPr>
        <w:instrText xml:space="preserve"> REF _Ref441564571 \r \h </w:instrText>
      </w:r>
      <w:r w:rsidR="00A30DDB">
        <w:rPr>
          <w:bCs/>
          <w:iCs/>
          <w:szCs w:val="24"/>
        </w:rPr>
      </w:r>
      <w:r w:rsidR="00A30DDB">
        <w:rPr>
          <w:bCs/>
          <w:iCs/>
          <w:szCs w:val="24"/>
        </w:rPr>
        <w:fldChar w:fldCharType="separate"/>
      </w:r>
      <w:r w:rsidR="00B20632">
        <w:rPr>
          <w:bCs/>
          <w:iCs/>
          <w:szCs w:val="24"/>
        </w:rPr>
        <w:t>1.1.5</w:t>
      </w:r>
      <w:r w:rsidR="00A30DDB">
        <w:rPr>
          <w:bCs/>
          <w:iCs/>
          <w:szCs w:val="24"/>
        </w:rPr>
        <w:fldChar w:fldCharType="end"/>
      </w:r>
      <w:r w:rsidRPr="000747AC">
        <w:rPr>
          <w:bCs/>
          <w:iCs/>
          <w:szCs w:val="24"/>
        </w:rPr>
        <w:t xml:space="preserve">, </w:t>
      </w:r>
      <w:r w:rsidR="00A30DDB">
        <w:rPr>
          <w:bCs/>
          <w:iCs/>
          <w:szCs w:val="24"/>
        </w:rPr>
        <w:fldChar w:fldCharType="begin"/>
      </w:r>
      <w:r w:rsidR="009914E9">
        <w:rPr>
          <w:bCs/>
          <w:iCs/>
          <w:szCs w:val="24"/>
        </w:rPr>
        <w:instrText xml:space="preserve"> REF _Ref440270663 \r \h </w:instrText>
      </w:r>
      <w:r w:rsidR="00A30DDB">
        <w:rPr>
          <w:bCs/>
          <w:iCs/>
          <w:szCs w:val="24"/>
        </w:rPr>
      </w:r>
      <w:r w:rsidR="00A30DDB">
        <w:rPr>
          <w:bCs/>
          <w:iCs/>
          <w:szCs w:val="24"/>
        </w:rPr>
        <w:fldChar w:fldCharType="separate"/>
      </w:r>
      <w:r w:rsidR="00B20632">
        <w:rPr>
          <w:bCs/>
          <w:iCs/>
          <w:szCs w:val="24"/>
        </w:rPr>
        <w:t>1.1.7</w:t>
      </w:r>
      <w:r w:rsidR="00A30DDB">
        <w:rPr>
          <w:bCs/>
          <w:iCs/>
          <w:szCs w:val="24"/>
        </w:rPr>
        <w:fldChar w:fldCharType="end"/>
      </w:r>
      <w:r w:rsidRPr="000747AC">
        <w:rPr>
          <w:bCs/>
          <w:iCs/>
          <w:szCs w:val="24"/>
        </w:rPr>
        <w:t xml:space="preserve"> настоящей Документации, противоречат соответствующим </w:t>
      </w:r>
      <w:r w:rsidRPr="000747AC">
        <w:rPr>
          <w:bCs/>
          <w:iCs/>
          <w:szCs w:val="24"/>
        </w:rPr>
        <w:lastRenderedPageBreak/>
        <w:t xml:space="preserve">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B20632" w:rsidRPr="00B20632">
          <w:rPr>
            <w:bCs/>
            <w:iCs/>
            <w:szCs w:val="24"/>
          </w:rPr>
          <w:t>1.1.5</w:t>
        </w:r>
      </w:fldSimple>
      <w:r w:rsidRPr="0008171A">
        <w:rPr>
          <w:bCs/>
          <w:iCs/>
          <w:szCs w:val="24"/>
        </w:rPr>
        <w:t xml:space="preserve">, </w:t>
      </w:r>
      <w:fldSimple w:instr=" REF _Ref440270663 \r \h  \* MERGEFORMAT ">
        <w:r w:rsidR="00B20632" w:rsidRPr="00B20632">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B20632" w:rsidRPr="00B20632">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B20632" w:rsidRPr="00B20632">
          <w:rPr>
            <w:bCs/>
            <w:iCs/>
            <w:szCs w:val="24"/>
          </w:rPr>
          <w:t>1.1.7</w:t>
        </w:r>
      </w:fldSimple>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B20632" w:rsidRPr="00B20632">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fldSimple w:instr=" REF _Ref303693387 \r \h  \* MERGEFORMAT ">
        <w:r w:rsidR="00B20632" w:rsidRPr="00B20632">
          <w:rPr>
            <w:bCs/>
            <w:color w:val="000000"/>
            <w:szCs w:val="24"/>
          </w:rPr>
          <w:t>3.4.2</w:t>
        </w:r>
      </w:fldSimple>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fldSimple w:instr=" REF _Ref440272256 \r \h  \* MERGEFORMAT ">
        <w:r w:rsidR="00B20632" w:rsidRPr="00B20632">
          <w:rPr>
            <w:bCs/>
            <w:szCs w:val="24"/>
          </w:rPr>
          <w:t>5.14</w:t>
        </w:r>
      </w:fldSimple>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fldSimple w:instr=" REF _Ref462067305 \r \h  \* MERGEFORMAT ">
        <w:r w:rsidR="00B20632" w:rsidRPr="00B20632">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B20632" w:rsidRPr="00B20632">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xml:space="preserve">, предусмотренных </w:t>
      </w:r>
      <w:r w:rsidR="008E0B4E" w:rsidRPr="00965F46">
        <w:rPr>
          <w:bCs/>
          <w:szCs w:val="24"/>
        </w:rPr>
        <w:lastRenderedPageBreak/>
        <w:t>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fldSimple w:instr=" REF _Ref306190125 \r \h  \* MERGEFORMAT ">
        <w:r w:rsidR="00B20632" w:rsidRPr="00B20632">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A30DDB">
        <w:rPr>
          <w:szCs w:val="24"/>
        </w:rPr>
        <w:fldChar w:fldCharType="begin"/>
      </w:r>
      <w:r w:rsidR="00233CE1">
        <w:rPr>
          <w:szCs w:val="24"/>
        </w:rPr>
        <w:instrText xml:space="preserve"> REF _Ref441580874 \r \h </w:instrText>
      </w:r>
      <w:r w:rsidR="00A30DDB">
        <w:rPr>
          <w:szCs w:val="24"/>
        </w:rPr>
      </w:r>
      <w:r w:rsidR="00A30DDB">
        <w:rPr>
          <w:szCs w:val="24"/>
        </w:rPr>
        <w:fldChar w:fldCharType="separate"/>
      </w:r>
      <w:r w:rsidR="00B20632">
        <w:rPr>
          <w:szCs w:val="24"/>
        </w:rPr>
        <w:t>3.13.5.1</w:t>
      </w:r>
      <w:r w:rsidR="00A30DDB">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lastRenderedPageBreak/>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A30DDB">
        <w:rPr>
          <w:szCs w:val="24"/>
        </w:rPr>
        <w:fldChar w:fldCharType="begin"/>
      </w:r>
      <w:r w:rsidR="00364698">
        <w:rPr>
          <w:szCs w:val="24"/>
        </w:rPr>
        <w:instrText xml:space="preserve"> REF _Ref303323780 \r \h </w:instrText>
      </w:r>
      <w:r w:rsidR="00A30DDB">
        <w:rPr>
          <w:szCs w:val="24"/>
        </w:rPr>
      </w:r>
      <w:r w:rsidR="00A30DDB">
        <w:rPr>
          <w:szCs w:val="24"/>
        </w:rPr>
        <w:fldChar w:fldCharType="separate"/>
      </w:r>
      <w:r w:rsidR="00B20632">
        <w:rPr>
          <w:szCs w:val="24"/>
        </w:rPr>
        <w:t>1.1.4</w:t>
      </w:r>
      <w:r w:rsidR="00A30DDB">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A30DDB">
        <w:rPr>
          <w:szCs w:val="24"/>
        </w:rPr>
        <w:fldChar w:fldCharType="begin"/>
      </w:r>
      <w:r w:rsidR="00364698">
        <w:rPr>
          <w:szCs w:val="24"/>
        </w:rPr>
        <w:instrText xml:space="preserve"> REF _Ref441224325 \r \h </w:instrText>
      </w:r>
      <w:r w:rsidR="00A30DDB">
        <w:rPr>
          <w:szCs w:val="24"/>
        </w:rPr>
      </w:r>
      <w:r w:rsidR="00A30DDB">
        <w:rPr>
          <w:szCs w:val="24"/>
        </w:rPr>
        <w:fldChar w:fldCharType="separate"/>
      </w:r>
      <w:r w:rsidR="00B20632">
        <w:rPr>
          <w:szCs w:val="24"/>
        </w:rPr>
        <w:t>3.4</w:t>
      </w:r>
      <w:r w:rsidR="00A30DDB">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fldSimple w:instr=" REF _Ref55336310 \r \h  \* MERGEFORMAT ">
        <w:r w:rsidR="00B20632" w:rsidRPr="00B20632">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B20632" w:rsidRPr="00B20632">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B20632" w:rsidRPr="00B20632">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B20632" w:rsidRPr="00B20632">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B20632" w:rsidRPr="00B20632">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B20632" w:rsidRPr="00B20632">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3E2E5E">
        <w:rPr>
          <w:szCs w:val="24"/>
        </w:rPr>
        <w:t xml:space="preserve">Обеспечение исполнения обязательств Участника в соответствии с подразделом </w:t>
      </w:r>
      <w:r w:rsidR="00A30DDB">
        <w:rPr>
          <w:szCs w:val="24"/>
        </w:rPr>
        <w:fldChar w:fldCharType="begin"/>
      </w:r>
      <w:r w:rsidR="00CB497B">
        <w:rPr>
          <w:szCs w:val="24"/>
        </w:rPr>
        <w:instrText xml:space="preserve"> REF _Ref441581076 \r \h </w:instrText>
      </w:r>
      <w:r w:rsidR="00A30DDB">
        <w:rPr>
          <w:szCs w:val="24"/>
        </w:rPr>
      </w:r>
      <w:r w:rsidR="00A30DDB">
        <w:rPr>
          <w:szCs w:val="24"/>
        </w:rPr>
        <w:fldChar w:fldCharType="separate"/>
      </w:r>
      <w:r w:rsidR="00B20632">
        <w:rPr>
          <w:szCs w:val="24"/>
        </w:rPr>
        <w:t>3.4.8</w:t>
      </w:r>
      <w:r w:rsidR="00A30DDB">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A30DDB">
        <w:rPr>
          <w:szCs w:val="24"/>
        </w:rPr>
        <w:fldChar w:fldCharType="begin"/>
      </w:r>
      <w:r w:rsidR="00364698">
        <w:rPr>
          <w:szCs w:val="24"/>
        </w:rPr>
        <w:instrText xml:space="preserve"> REF _Ref441224431 \r \h </w:instrText>
      </w:r>
      <w:r w:rsidR="00A30DDB">
        <w:rPr>
          <w:szCs w:val="24"/>
        </w:rPr>
      </w:r>
      <w:r w:rsidR="00A30DDB">
        <w:rPr>
          <w:szCs w:val="24"/>
        </w:rPr>
        <w:fldChar w:fldCharType="separate"/>
      </w:r>
      <w:r w:rsidR="00B20632">
        <w:rPr>
          <w:szCs w:val="24"/>
        </w:rPr>
        <w:t>3.9</w:t>
      </w:r>
      <w:r w:rsidR="00A30DDB">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A30DDB">
        <w:rPr>
          <w:szCs w:val="24"/>
        </w:rPr>
        <w:fldChar w:fldCharType="begin"/>
      </w:r>
      <w:r w:rsidR="00364698">
        <w:rPr>
          <w:szCs w:val="24"/>
        </w:rPr>
        <w:instrText xml:space="preserve"> REF _Ref441224447 \r \h </w:instrText>
      </w:r>
      <w:r w:rsidR="00A30DDB">
        <w:rPr>
          <w:szCs w:val="24"/>
        </w:rPr>
      </w:r>
      <w:r w:rsidR="00A30DDB">
        <w:rPr>
          <w:szCs w:val="24"/>
        </w:rPr>
        <w:fldChar w:fldCharType="separate"/>
      </w:r>
      <w:r w:rsidR="00B20632">
        <w:rPr>
          <w:szCs w:val="24"/>
        </w:rPr>
        <w:t>3.12</w:t>
      </w:r>
      <w:r w:rsidR="00A30DDB">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B20632" w:rsidRPr="00B20632">
          <w:rPr>
            <w:b w:val="0"/>
            <w:sz w:val="24"/>
            <w:szCs w:val="24"/>
          </w:rPr>
          <w:t>5.6</w:t>
        </w:r>
      </w:fldSimple>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B20632" w:rsidRPr="00B20632">
          <w:rPr>
            <w:b w:val="0"/>
            <w:sz w:val="24"/>
            <w:szCs w:val="24"/>
          </w:rPr>
          <w:t>2.2.3</w:t>
        </w:r>
      </w:fldSimple>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796F09">
        <w:rPr>
          <w:szCs w:val="24"/>
        </w:rPr>
        <w:t>Антикоррупционной</w:t>
      </w:r>
      <w:proofErr w:type="spellEnd"/>
      <w:r w:rsidRPr="00796F09">
        <w:rPr>
          <w:szCs w:val="24"/>
        </w:rPr>
        <w:t xml:space="preserve"> хартии российского бизнеса (свидетельство от 23.09.2014 № 496), включено в Реестр надежных партнеров, ведет </w:t>
      </w:r>
      <w:proofErr w:type="spellStart"/>
      <w:r w:rsidRPr="00796F09">
        <w:rPr>
          <w:szCs w:val="24"/>
        </w:rPr>
        <w:t>Антикоррупционную</w:t>
      </w:r>
      <w:proofErr w:type="spellEnd"/>
      <w:r w:rsidRPr="00796F09">
        <w:rPr>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w:t>
      </w:r>
      <w:proofErr w:type="spellStart"/>
      <w:r w:rsidRPr="00796F09">
        <w:rPr>
          <w:szCs w:val="24"/>
        </w:rPr>
        <w:t>антикоррупционные</w:t>
      </w:r>
      <w:proofErr w:type="spellEnd"/>
      <w:r w:rsidRPr="00796F09">
        <w:rPr>
          <w:szCs w:val="24"/>
        </w:rPr>
        <w:t xml:space="preserve">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 xml:space="preserve">Контрагент настоящим подтверждает, что он ознакомился с </w:t>
      </w:r>
      <w:proofErr w:type="spellStart"/>
      <w:r w:rsidRPr="00796F09">
        <w:rPr>
          <w:szCs w:val="24"/>
        </w:rPr>
        <w:t>Антикоррупционной</w:t>
      </w:r>
      <w:proofErr w:type="spellEnd"/>
      <w:r w:rsidRPr="00796F09">
        <w:rPr>
          <w:szCs w:val="24"/>
        </w:rPr>
        <w:t xml:space="preserve"> хартией российского бизнеса и </w:t>
      </w:r>
      <w:proofErr w:type="spellStart"/>
      <w:r w:rsidRPr="00796F09">
        <w:rPr>
          <w:szCs w:val="24"/>
        </w:rPr>
        <w:t>Антикоррупционной</w:t>
      </w:r>
      <w:proofErr w:type="spellEnd"/>
      <w:r w:rsidRPr="00796F09">
        <w:rPr>
          <w:szCs w:val="24"/>
        </w:rPr>
        <w:t xml:space="preserve"> политикой ПАО «</w:t>
      </w:r>
      <w:proofErr w:type="spellStart"/>
      <w:r w:rsidRPr="00796F09">
        <w:rPr>
          <w:szCs w:val="24"/>
        </w:rPr>
        <w:t>Россети</w:t>
      </w:r>
      <w:proofErr w:type="spellEnd"/>
      <w:r w:rsidRPr="00796F09">
        <w:rPr>
          <w:szCs w:val="24"/>
        </w:rPr>
        <w:t>» и ПАО «МРСК Центра» (представлены в разделе «</w:t>
      </w:r>
      <w:proofErr w:type="spellStart"/>
      <w:r w:rsidRPr="00796F09">
        <w:rPr>
          <w:szCs w:val="24"/>
        </w:rPr>
        <w:t>Антикоррупционная</w:t>
      </w:r>
      <w:proofErr w:type="spellEnd"/>
      <w:r w:rsidRPr="00796F09">
        <w:rPr>
          <w:szCs w:val="24"/>
        </w:rPr>
        <w:t xml:space="preserve">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xml:space="preserve">), - полностью принимает положения </w:t>
      </w:r>
      <w:proofErr w:type="spellStart"/>
      <w:r w:rsidRPr="00796F09">
        <w:rPr>
          <w:szCs w:val="24"/>
        </w:rPr>
        <w:t>Антикоррупционной</w:t>
      </w:r>
      <w:proofErr w:type="spellEnd"/>
      <w:r w:rsidRPr="00796F09">
        <w:rPr>
          <w:szCs w:val="24"/>
        </w:rPr>
        <w:t xml:space="preserve">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требований как со своей стороны, так и со стороны </w:t>
      </w:r>
      <w:proofErr w:type="spellStart"/>
      <w:r w:rsidRPr="00796F09">
        <w:rPr>
          <w:szCs w:val="24"/>
        </w:rPr>
        <w:t>аффилированных</w:t>
      </w:r>
      <w:proofErr w:type="spellEnd"/>
      <w:r w:rsidRPr="00796F09">
        <w:rPr>
          <w:szCs w:val="24"/>
        </w:rPr>
        <w:t xml:space="preserve">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 xml:space="preserve">При исполнении своих обязательств по настоящему Договору Стороны, их </w:t>
      </w:r>
      <w:proofErr w:type="spellStart"/>
      <w:r w:rsidRPr="00796F09">
        <w:rPr>
          <w:szCs w:val="24"/>
        </w:rPr>
        <w:t>аффилированные</w:t>
      </w:r>
      <w:proofErr w:type="spellEnd"/>
      <w:r w:rsidRPr="00796F09">
        <w:rPr>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796F09">
        <w:rPr>
          <w:szCs w:val="24"/>
        </w:rPr>
        <w:t>Антикоррупционной</w:t>
      </w:r>
      <w:proofErr w:type="spellEnd"/>
      <w:r w:rsidRPr="00796F09">
        <w:rPr>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796F09">
        <w:rPr>
          <w:szCs w:val="24"/>
        </w:rPr>
        <w:t>Антикоррупционной</w:t>
      </w:r>
      <w:proofErr w:type="spellEnd"/>
      <w:r w:rsidRPr="00796F09">
        <w:rPr>
          <w:szCs w:val="24"/>
        </w:rPr>
        <w:t xml:space="preserve"> оговорки любой из Сторон, </w:t>
      </w:r>
      <w:proofErr w:type="spellStart"/>
      <w:r w:rsidRPr="00796F09">
        <w:rPr>
          <w:szCs w:val="24"/>
        </w:rPr>
        <w:t>аффилированными</w:t>
      </w:r>
      <w:proofErr w:type="spellEnd"/>
      <w:r w:rsidRPr="00796F09">
        <w:rPr>
          <w:szCs w:val="24"/>
        </w:rPr>
        <w:t xml:space="preserve">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w:t>
      </w:r>
      <w:proofErr w:type="spellStart"/>
      <w:r w:rsidRPr="00796F09">
        <w:rPr>
          <w:szCs w:val="24"/>
        </w:rPr>
        <w:t>Антикоррупционной</w:t>
      </w:r>
      <w:proofErr w:type="spellEnd"/>
      <w:r w:rsidRPr="00796F09">
        <w:rPr>
          <w:szCs w:val="24"/>
        </w:rPr>
        <w:t xml:space="preserve"> политики, предусмотренных пунктами 1, 2 </w:t>
      </w:r>
      <w:proofErr w:type="spellStart"/>
      <w:r w:rsidRPr="00796F09">
        <w:rPr>
          <w:spacing w:val="-2"/>
          <w:szCs w:val="24"/>
        </w:rPr>
        <w:t>Антикоррупционной</w:t>
      </w:r>
      <w:proofErr w:type="spellEnd"/>
      <w:r w:rsidRPr="00796F09">
        <w:rPr>
          <w:spacing w:val="-2"/>
          <w:szCs w:val="24"/>
        </w:rPr>
        <w:t xml:space="preserve"> оговорки, и обязательств воздерживаться от запрещенных</w:t>
      </w:r>
      <w:r w:rsidRPr="00796F09">
        <w:rPr>
          <w:szCs w:val="24"/>
        </w:rPr>
        <w:t xml:space="preserve"> в пункте 3 </w:t>
      </w:r>
      <w:proofErr w:type="spellStart"/>
      <w:r w:rsidRPr="00796F09">
        <w:rPr>
          <w:szCs w:val="24"/>
        </w:rPr>
        <w:t>Антикоррупционной</w:t>
      </w:r>
      <w:proofErr w:type="spellEnd"/>
      <w:r w:rsidRPr="00796F09">
        <w:rPr>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B20632" w:rsidRPr="00B20632">
          <w:rPr>
            <w:b w:val="0"/>
            <w:sz w:val="24"/>
            <w:szCs w:val="24"/>
          </w:rPr>
          <w:t>2.3.3</w:t>
        </w:r>
      </w:fldSimple>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roofErr w:type="gramEnd"/>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B20632" w:rsidRPr="00B20632">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B20632" w:rsidRPr="00B20632">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B20632" w:rsidRPr="00B20632">
          <w:rPr>
            <w:szCs w:val="24"/>
          </w:rPr>
          <w:t>3.4</w:t>
        </w:r>
      </w:fldSimple>
      <w:r w:rsidR="0081430D" w:rsidRPr="00796A96">
        <w:rPr>
          <w:szCs w:val="24"/>
        </w:rPr>
        <w:t xml:space="preserve">- </w:t>
      </w:r>
      <w:fldSimple w:instr=" REF _Ref306190495 \r \h  \* MERGEFORMAT ">
        <w:r w:rsidR="00B20632" w:rsidRPr="00B20632">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B20632" w:rsidRPr="00B20632">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B20632" w:rsidRPr="00B20632">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B20632" w:rsidRPr="00B20632">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B20632" w:rsidRPr="00B20632">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B20632" w:rsidRPr="00B20632">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B20632" w:rsidRPr="00B20632">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fldSimple w:instr=" REF _Ref303251044 \r \h  \* MERGEFORMAT ">
        <w:r w:rsidR="00B20632" w:rsidRPr="00B20632">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B20632" w:rsidRPr="00B20632">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B20632" w:rsidRPr="00B20632">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B20632" w:rsidRPr="00B20632">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fldSimple w:instr=" REF _Ref306191812 \r \h  \* MERGEFORMAT ">
        <w:r w:rsidR="00B20632" w:rsidRPr="00B20632">
          <w:rPr>
            <w:szCs w:val="24"/>
          </w:rPr>
          <w:t>3.18</w:t>
        </w:r>
      </w:fldSimple>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A30DDB">
        <w:rPr>
          <w:szCs w:val="24"/>
        </w:rPr>
        <w:fldChar w:fldCharType="begin"/>
      </w:r>
      <w:r w:rsidR="00233CE1">
        <w:rPr>
          <w:szCs w:val="24"/>
        </w:rPr>
        <w:instrText xml:space="preserve"> REF _Ref441571244 \r \h </w:instrText>
      </w:r>
      <w:r w:rsidR="00A30DDB">
        <w:rPr>
          <w:szCs w:val="24"/>
        </w:rPr>
      </w:r>
      <w:r w:rsidR="00A30DDB">
        <w:rPr>
          <w:szCs w:val="24"/>
        </w:rPr>
        <w:fldChar w:fldCharType="separate"/>
      </w:r>
      <w:r w:rsidR="00B20632">
        <w:rPr>
          <w:szCs w:val="24"/>
        </w:rPr>
        <w:t>1.1.1</w:t>
      </w:r>
      <w:r w:rsidR="00A30DDB">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A30DDB">
        <w:rPr>
          <w:szCs w:val="24"/>
        </w:rPr>
        <w:fldChar w:fldCharType="begin"/>
      </w:r>
      <w:r w:rsidR="00233CE1">
        <w:rPr>
          <w:szCs w:val="24"/>
        </w:rPr>
        <w:instrText xml:space="preserve"> REF _Ref441571244 \r \h </w:instrText>
      </w:r>
      <w:r w:rsidR="00A30DDB">
        <w:rPr>
          <w:szCs w:val="24"/>
        </w:rPr>
      </w:r>
      <w:r w:rsidR="00A30DDB">
        <w:rPr>
          <w:szCs w:val="24"/>
        </w:rPr>
        <w:fldChar w:fldCharType="separate"/>
      </w:r>
      <w:r w:rsidR="00B20632">
        <w:rPr>
          <w:szCs w:val="24"/>
        </w:rPr>
        <w:t>1.1.1</w:t>
      </w:r>
      <w:r w:rsidR="00A30DDB">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fldSimple w:instr=" REF _Ref306192015 \r \h  \* MERGEFORMAT ">
        <w:r w:rsidR="00B20632" w:rsidRPr="00B20632">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A30DDB">
        <w:rPr>
          <w:szCs w:val="24"/>
        </w:rPr>
        <w:fldChar w:fldCharType="begin"/>
      </w:r>
      <w:r w:rsidR="00050BB7">
        <w:rPr>
          <w:szCs w:val="24"/>
        </w:rPr>
        <w:instrText xml:space="preserve"> REF _Ref442253730 \r \h </w:instrText>
      </w:r>
      <w:r w:rsidR="00A30DDB">
        <w:rPr>
          <w:szCs w:val="24"/>
        </w:rPr>
      </w:r>
      <w:r w:rsidR="00A30DDB">
        <w:rPr>
          <w:szCs w:val="24"/>
        </w:rPr>
        <w:fldChar w:fldCharType="separate"/>
      </w:r>
      <w:r w:rsidR="00B20632">
        <w:rPr>
          <w:szCs w:val="24"/>
        </w:rPr>
        <w:t>3.3.4</w:t>
      </w:r>
      <w:r w:rsidR="00A30DDB">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roofErr w:type="gramEnd"/>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52"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52"/>
      <w:proofErr w:type="gramEnd"/>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B20632" w:rsidRPr="00B20632">
          <w:rPr>
            <w:szCs w:val="24"/>
          </w:rPr>
          <w:t>1.1.4</w:t>
        </w:r>
      </w:fldSimple>
      <w:r w:rsidR="00764388" w:rsidRPr="00B46E2F">
        <w:rPr>
          <w:szCs w:val="24"/>
        </w:rPr>
        <w:t xml:space="preserve"> и разделе </w:t>
      </w:r>
      <w:fldSimple w:instr=" REF _Ref441488179 \r \h  \* MERGEFORMAT ">
        <w:r w:rsidR="00B20632">
          <w:t>4</w:t>
        </w:r>
      </w:fldSimple>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095F81"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 xml:space="preserve">работ (желательно наличие за последние 3 года не менее </w:t>
      </w:r>
      <w:r w:rsidRPr="00095F81">
        <w:rPr>
          <w:color w:val="000000"/>
          <w:szCs w:val="24"/>
        </w:rPr>
        <w:t>1 завершенного аналогичного договора по выполняемым работам (в т.ч. объемам работ) и общей сумме договора);</w:t>
      </w:r>
      <w:r w:rsidR="00764388" w:rsidRPr="00095F81">
        <w:rPr>
          <w:color w:val="000000"/>
          <w:szCs w:val="24"/>
        </w:rPr>
        <w:t xml:space="preserve"> </w:t>
      </w:r>
    </w:p>
    <w:p w:rsidR="00B46E2F" w:rsidRPr="00095F81" w:rsidRDefault="00B46E2F" w:rsidP="00363FC9">
      <w:pPr>
        <w:widowControl/>
        <w:numPr>
          <w:ilvl w:val="0"/>
          <w:numId w:val="28"/>
        </w:numPr>
        <w:spacing w:line="264" w:lineRule="auto"/>
        <w:ind w:left="1134" w:hanging="567"/>
        <w:rPr>
          <w:szCs w:val="24"/>
        </w:rPr>
      </w:pPr>
      <w:r w:rsidRPr="00095F81">
        <w:rPr>
          <w:szCs w:val="24"/>
        </w:rPr>
        <w:t xml:space="preserve">Участник должен </w:t>
      </w:r>
      <w:r w:rsidR="00634EF4" w:rsidRPr="00095F81">
        <w:rPr>
          <w:szCs w:val="24"/>
        </w:rPr>
        <w:t>иметь</w:t>
      </w:r>
      <w:r w:rsidRPr="00095F81">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fldSimple w:instr=" REF _Ref440550568 \r \h  \* MERGEFORMAT ">
        <w:r w:rsidR="00B20632" w:rsidRPr="00095F81">
          <w:rPr>
            <w:szCs w:val="24"/>
          </w:rPr>
          <w:t>3.4.1.10</w:t>
        </w:r>
      </w:fldSimple>
      <w:r w:rsidRPr="00095F81">
        <w:rPr>
          <w:szCs w:val="24"/>
        </w:rPr>
        <w:t xml:space="preserve"> настоящей Документации, заключить с Участником, в случае признания Участника </w:t>
      </w:r>
      <w:r w:rsidR="00317499" w:rsidRPr="00095F81">
        <w:rPr>
          <w:szCs w:val="24"/>
        </w:rPr>
        <w:t>Победителем</w:t>
      </w:r>
      <w:r w:rsidRPr="00095F81">
        <w:rPr>
          <w:szCs w:val="24"/>
        </w:rPr>
        <w:t xml:space="preserve">, договор страхования строительно-монтажных работ, являющихся предметом настоящего </w:t>
      </w:r>
      <w:r w:rsidR="00317499" w:rsidRPr="00095F81">
        <w:rPr>
          <w:szCs w:val="24"/>
        </w:rPr>
        <w:t>Конкурса</w:t>
      </w:r>
      <w:r w:rsidRPr="00095F81">
        <w:rPr>
          <w:szCs w:val="24"/>
        </w:rPr>
        <w:t xml:space="preserve">, на условиях, указанных в п. </w:t>
      </w:r>
      <w:fldSimple w:instr=" REF _Ref440550647 \r \h  \* MERGEFORMAT ">
        <w:r w:rsidR="00B20632" w:rsidRPr="00095F81">
          <w:rPr>
            <w:szCs w:val="24"/>
          </w:rPr>
          <w:t>3.4.1.11</w:t>
        </w:r>
      </w:fldSimple>
      <w:r w:rsidRPr="00095F81">
        <w:rPr>
          <w:szCs w:val="24"/>
        </w:rPr>
        <w:t xml:space="preserve"> настоящей Документации</w:t>
      </w:r>
      <w:r w:rsidR="00317499" w:rsidRPr="00095F81">
        <w:rPr>
          <w:szCs w:val="24"/>
        </w:rPr>
        <w:t>;</w:t>
      </w:r>
    </w:p>
    <w:p w:rsidR="00764388" w:rsidRPr="00095F81" w:rsidRDefault="00764388" w:rsidP="00363FC9">
      <w:pPr>
        <w:widowControl/>
        <w:numPr>
          <w:ilvl w:val="0"/>
          <w:numId w:val="28"/>
        </w:numPr>
        <w:spacing w:line="264" w:lineRule="auto"/>
        <w:ind w:left="1134" w:hanging="567"/>
        <w:rPr>
          <w:szCs w:val="24"/>
        </w:rPr>
      </w:pPr>
      <w:r w:rsidRPr="00095F81">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095F81">
        <w:rPr>
          <w:szCs w:val="24"/>
        </w:rPr>
        <w:t>о(</w:t>
      </w:r>
      <w:proofErr w:type="gramEnd"/>
      <w:r w:rsidRPr="00095F81">
        <w:rPr>
          <w:szCs w:val="24"/>
        </w:rPr>
        <w:t>их) задания(</w:t>
      </w:r>
      <w:proofErr w:type="spellStart"/>
      <w:r w:rsidRPr="00095F81">
        <w:rPr>
          <w:szCs w:val="24"/>
        </w:rPr>
        <w:t>й</w:t>
      </w:r>
      <w:proofErr w:type="spellEnd"/>
      <w:r w:rsidRPr="00095F81">
        <w:rPr>
          <w:szCs w:val="24"/>
        </w:rPr>
        <w:t>), изложены в Приложении №1 (Техническом(их) задании(</w:t>
      </w:r>
      <w:proofErr w:type="spellStart"/>
      <w:r w:rsidRPr="00095F81">
        <w:rPr>
          <w:szCs w:val="24"/>
        </w:rPr>
        <w:t>ях</w:t>
      </w:r>
      <w:proofErr w:type="spellEnd"/>
      <w:r w:rsidRPr="00095F81">
        <w:rPr>
          <w:szCs w:val="24"/>
        </w:rPr>
        <w:t>)). При несоблюдении требований Техническог</w:t>
      </w:r>
      <w:proofErr w:type="gramStart"/>
      <w:r w:rsidRPr="00095F81">
        <w:rPr>
          <w:szCs w:val="24"/>
        </w:rPr>
        <w:t>о(</w:t>
      </w:r>
      <w:proofErr w:type="gramEnd"/>
      <w:r w:rsidRPr="00095F81">
        <w:rPr>
          <w:szCs w:val="24"/>
        </w:rPr>
        <w:t>их) задания(</w:t>
      </w:r>
      <w:proofErr w:type="spellStart"/>
      <w:r w:rsidRPr="00095F81">
        <w:rPr>
          <w:szCs w:val="24"/>
        </w:rPr>
        <w:t>й</w:t>
      </w:r>
      <w:proofErr w:type="spellEnd"/>
      <w:r w:rsidRPr="00095F81">
        <w:rPr>
          <w:szCs w:val="24"/>
        </w:rPr>
        <w:t xml:space="preserve">) </w:t>
      </w:r>
      <w:r w:rsidR="00C24F83" w:rsidRPr="00095F81">
        <w:rPr>
          <w:szCs w:val="24"/>
        </w:rPr>
        <w:t>Конкурсная</w:t>
      </w:r>
      <w:r w:rsidRPr="00095F81">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95F81">
        <w:rPr>
          <w:szCs w:val="24"/>
        </w:rPr>
        <w:t>Конкурсная комиссия рассматривает как равноценные собственным</w:t>
      </w:r>
      <w:r w:rsidRPr="0008171A">
        <w:rPr>
          <w:szCs w:val="24"/>
        </w:rPr>
        <w:t xml:space="preserve"> ресурсы </w:t>
      </w:r>
      <w:proofErr w:type="spellStart"/>
      <w:r w:rsidRPr="0008171A">
        <w:rPr>
          <w:szCs w:val="24"/>
        </w:rPr>
        <w:lastRenderedPageBreak/>
        <w:t>аффилированного</w:t>
      </w:r>
      <w:proofErr w:type="spellEnd"/>
      <w:r w:rsidRPr="0008171A">
        <w:rPr>
          <w:szCs w:val="24"/>
        </w:rPr>
        <w:t xml:space="preserve"> с Участником предприятия (дочернего либо предприятия-учредителя, акционера), при условии, что </w:t>
      </w:r>
      <w:proofErr w:type="spellStart"/>
      <w:r w:rsidRPr="0008171A">
        <w:rPr>
          <w:szCs w:val="24"/>
        </w:rPr>
        <w:t>аффилированное</w:t>
      </w:r>
      <w:proofErr w:type="spellEnd"/>
      <w:r w:rsidRPr="0008171A">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08171A">
        <w:rPr>
          <w:szCs w:val="24"/>
        </w:rPr>
        <w:t>аффилированным</w:t>
      </w:r>
      <w:proofErr w:type="spellEnd"/>
      <w:r w:rsidRPr="0008171A">
        <w:rPr>
          <w:szCs w:val="24"/>
        </w:rPr>
        <w:t xml:space="preserve">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3" w:name="_Ref86827631"/>
      <w:bookmarkStart w:id="854" w:name="_Toc90385072"/>
      <w:bookmarkStart w:id="855" w:name="_Toc98251727"/>
      <w:bookmarkStart w:id="856" w:name="_Toc298234671"/>
      <w:bookmarkStart w:id="857" w:name="_Toc255985671"/>
      <w:bookmarkStart w:id="858" w:name="_Toc441503243"/>
      <w:bookmarkStart w:id="859" w:name="_Toc441572034"/>
      <w:bookmarkStart w:id="860" w:name="_Toc441575126"/>
      <w:bookmarkStart w:id="861" w:name="_Toc442434787"/>
      <w:bookmarkStart w:id="862" w:name="_Toc442435626"/>
      <w:bookmarkStart w:id="863" w:name="_Toc462044746"/>
      <w:bookmarkStart w:id="864" w:name="_Toc462068449"/>
      <w:bookmarkStart w:id="865" w:name="_Toc463514139"/>
      <w:bookmarkStart w:id="866" w:name="_Toc469480355"/>
      <w:bookmarkStart w:id="867" w:name="_Toc471823145"/>
      <w:r w:rsidRPr="0008171A">
        <w:rPr>
          <w:sz w:val="24"/>
          <w:szCs w:val="24"/>
        </w:rPr>
        <w:t>Требования к документам, подтверждающим соответствие Участника установленным требованиям</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08171A" w:rsidRDefault="00D85D2C" w:rsidP="00363FC9">
      <w:pPr>
        <w:pStyle w:val="Times12"/>
        <w:numPr>
          <w:ilvl w:val="3"/>
          <w:numId w:val="9"/>
        </w:numPr>
        <w:spacing w:after="120"/>
        <w:ind w:left="0" w:firstLine="540"/>
        <w:rPr>
          <w:szCs w:val="24"/>
        </w:rPr>
      </w:pPr>
      <w:bookmarkStart w:id="86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B20632">
          <w:t>3.3.1</w:t>
        </w:r>
      </w:fldSimple>
      <w:r w:rsidRPr="0008171A">
        <w:t>:</w:t>
      </w:r>
      <w:bookmarkEnd w:id="86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69"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095F81"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w:t>
      </w:r>
      <w:r w:rsidRPr="00095F81">
        <w:rPr>
          <w:szCs w:val="24"/>
        </w:rPr>
        <w:t>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095F81" w:rsidRDefault="00317499" w:rsidP="00363FC9">
      <w:pPr>
        <w:numPr>
          <w:ilvl w:val="0"/>
          <w:numId w:val="61"/>
        </w:numPr>
        <w:tabs>
          <w:tab w:val="left" w:pos="1260"/>
        </w:tabs>
        <w:suppressAutoHyphens/>
        <w:autoSpaceDE w:val="0"/>
        <w:spacing w:line="264" w:lineRule="auto"/>
        <w:ind w:hanging="567"/>
        <w:rPr>
          <w:szCs w:val="24"/>
        </w:rPr>
      </w:pPr>
      <w:bookmarkStart w:id="870" w:name="_Ref440552284"/>
      <w:r w:rsidRPr="00095F81">
        <w:rPr>
          <w:szCs w:val="24"/>
        </w:rPr>
        <w:t>Нотариально заверенн</w:t>
      </w:r>
      <w:r w:rsidR="00980284" w:rsidRPr="00095F81">
        <w:rPr>
          <w:szCs w:val="24"/>
        </w:rPr>
        <w:t>ую копию</w:t>
      </w:r>
      <w:r w:rsidRPr="00095F81">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fldSimple w:instr=" REF _Ref440550568 \r \h  \* MERGEFORMAT ">
        <w:r w:rsidR="00B20632" w:rsidRPr="00095F81">
          <w:rPr>
            <w:szCs w:val="24"/>
          </w:rPr>
          <w:t>3.4.1.10</w:t>
        </w:r>
      </w:fldSimple>
      <w:r w:rsidRPr="00095F81">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fldSimple w:instr=" REF _Ref440550647 \r \h  \* MERGEFORMAT ">
        <w:r w:rsidR="00B20632" w:rsidRPr="00095F81">
          <w:rPr>
            <w:szCs w:val="24"/>
          </w:rPr>
          <w:t>3.4.1.11</w:t>
        </w:r>
      </w:fldSimple>
      <w:r w:rsidRPr="00095F81">
        <w:rPr>
          <w:szCs w:val="24"/>
        </w:rPr>
        <w:t xml:space="preserve"> настоящей </w:t>
      </w:r>
      <w:r w:rsidRPr="00095F81">
        <w:rPr>
          <w:szCs w:val="24"/>
        </w:rPr>
        <w:lastRenderedPageBreak/>
        <w:t>Документации;</w:t>
      </w:r>
      <w:bookmarkEnd w:id="870"/>
    </w:p>
    <w:p w:rsidR="002F4A4E" w:rsidRPr="00095F81" w:rsidRDefault="00CE2558" w:rsidP="00363FC9">
      <w:pPr>
        <w:numPr>
          <w:ilvl w:val="0"/>
          <w:numId w:val="61"/>
        </w:numPr>
        <w:tabs>
          <w:tab w:val="left" w:pos="1260"/>
        </w:tabs>
        <w:suppressAutoHyphens/>
        <w:autoSpaceDE w:val="0"/>
        <w:spacing w:line="264" w:lineRule="auto"/>
        <w:ind w:hanging="567"/>
        <w:rPr>
          <w:szCs w:val="24"/>
        </w:rPr>
      </w:pPr>
      <w:r w:rsidRPr="00095F81">
        <w:rPr>
          <w:szCs w:val="24"/>
        </w:rPr>
        <w:t>Информационное</w:t>
      </w:r>
      <w:r w:rsidR="002F4A4E" w:rsidRPr="00095F81">
        <w:rPr>
          <w:szCs w:val="24"/>
        </w:rPr>
        <w:t xml:space="preserve"> </w:t>
      </w:r>
      <w:r w:rsidRPr="00095F81">
        <w:t>письмо о налич</w:t>
      </w:r>
      <w:proofErr w:type="gramStart"/>
      <w:r w:rsidRPr="00095F81">
        <w:t>ии у У</w:t>
      </w:r>
      <w:proofErr w:type="gramEnd"/>
      <w:r w:rsidRPr="00095F81">
        <w:t xml:space="preserve">частника конфликта интересов и/или связей, носящих характер </w:t>
      </w:r>
      <w:proofErr w:type="spellStart"/>
      <w:r w:rsidRPr="00095F81">
        <w:t>аффилированности</w:t>
      </w:r>
      <w:proofErr w:type="spellEnd"/>
      <w:r w:rsidRPr="00095F81">
        <w:t xml:space="preserve"> с сотрудниками Заказчика или Организатора</w:t>
      </w:r>
      <w:r w:rsidR="002F4A4E" w:rsidRPr="00095F81">
        <w:rPr>
          <w:szCs w:val="24"/>
        </w:rPr>
        <w:t xml:space="preserve"> (подраздел </w:t>
      </w:r>
      <w:fldSimple w:instr=" REF _Ref440271993 \r \h  \* MERGEFORMAT ">
        <w:r w:rsidR="00B20632" w:rsidRPr="00095F81">
          <w:rPr>
            <w:szCs w:val="24"/>
          </w:rPr>
          <w:t>5.11</w:t>
        </w:r>
      </w:fldSimple>
      <w:r w:rsidR="002F4A4E" w:rsidRPr="00095F81">
        <w:rPr>
          <w:szCs w:val="24"/>
        </w:rPr>
        <w:t>);</w:t>
      </w:r>
    </w:p>
    <w:p w:rsidR="002F4A4E" w:rsidRPr="00095F81" w:rsidRDefault="002F4A4E" w:rsidP="00363FC9">
      <w:pPr>
        <w:numPr>
          <w:ilvl w:val="0"/>
          <w:numId w:val="61"/>
        </w:numPr>
        <w:tabs>
          <w:tab w:val="left" w:pos="1260"/>
        </w:tabs>
        <w:suppressAutoHyphens/>
        <w:autoSpaceDE w:val="0"/>
        <w:spacing w:line="264" w:lineRule="auto"/>
        <w:ind w:hanging="567"/>
        <w:rPr>
          <w:szCs w:val="24"/>
        </w:rPr>
      </w:pPr>
      <w:bookmarkStart w:id="871" w:name="_Ref440372326"/>
      <w:proofErr w:type="spellStart"/>
      <w:r w:rsidRPr="00095F81">
        <w:rPr>
          <w:szCs w:val="24"/>
        </w:rPr>
        <w:t>Антикоррупционные</w:t>
      </w:r>
      <w:proofErr w:type="spellEnd"/>
      <w:r w:rsidRPr="00095F81">
        <w:rPr>
          <w:szCs w:val="24"/>
        </w:rPr>
        <w:t xml:space="preserve"> обязательства </w:t>
      </w:r>
      <w:r w:rsidR="005F207D" w:rsidRPr="00095F81">
        <w:rPr>
          <w:bCs/>
          <w:szCs w:val="24"/>
        </w:rPr>
        <w:t>по форме, приведенной</w:t>
      </w:r>
      <w:r w:rsidRPr="00095F81">
        <w:rPr>
          <w:bCs/>
          <w:szCs w:val="24"/>
        </w:rPr>
        <w:t xml:space="preserve"> в настоящей Документации</w:t>
      </w:r>
      <w:r w:rsidRPr="00095F81">
        <w:rPr>
          <w:szCs w:val="24"/>
        </w:rPr>
        <w:t xml:space="preserve"> (подраздел </w:t>
      </w:r>
      <w:fldSimple w:instr=" REF _Ref440271964 \r \h  \* MERGEFORMAT ">
        <w:r w:rsidR="00B20632" w:rsidRPr="00095F81">
          <w:rPr>
            <w:szCs w:val="24"/>
          </w:rPr>
          <w:t>5.1.3</w:t>
        </w:r>
      </w:fldSimple>
      <w:r w:rsidRPr="00095F81">
        <w:rPr>
          <w:szCs w:val="24"/>
        </w:rPr>
        <w:t>);</w:t>
      </w:r>
      <w:bookmarkEnd w:id="871"/>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B20632" w:rsidRPr="00B20632">
          <w:rPr>
            <w:szCs w:val="24"/>
          </w:rPr>
          <w:t>5.12</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B20632" w:rsidRPr="00B20632">
          <w:rPr>
            <w:szCs w:val="24"/>
          </w:rPr>
          <w:t>5.13</w:t>
        </w:r>
      </w:fldSimple>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F82225">
        <w:rPr>
          <w:szCs w:val="24"/>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bookmarkStart w:id="872"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B20632" w:rsidRPr="00B20632">
          <w:rPr>
            <w:szCs w:val="24"/>
          </w:rPr>
          <w:t>5.7.1</w:t>
        </w:r>
      </w:fldSimple>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72"/>
    </w:p>
    <w:p w:rsidR="002F4A4E" w:rsidRPr="00D92AB9" w:rsidRDefault="002F4A4E" w:rsidP="00363FC9">
      <w:pPr>
        <w:numPr>
          <w:ilvl w:val="0"/>
          <w:numId w:val="61"/>
        </w:numPr>
        <w:tabs>
          <w:tab w:val="left" w:pos="1260"/>
        </w:tabs>
        <w:suppressAutoHyphens/>
        <w:autoSpaceDE w:val="0"/>
        <w:spacing w:line="264" w:lineRule="auto"/>
        <w:ind w:hanging="567"/>
        <w:rPr>
          <w:szCs w:val="24"/>
        </w:rPr>
      </w:pPr>
      <w:bookmarkStart w:id="873" w:name="_Ref440371822"/>
      <w:proofErr w:type="gramStart"/>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fldSimple w:instr=" REF _Ref440272147 \r \h  \* MERGEFORMAT ">
        <w:r w:rsidR="00B20632" w:rsidRPr="00B20632">
          <w:rPr>
            <w:szCs w:val="24"/>
          </w:rPr>
          <w:t>5.7.2</w:t>
        </w:r>
      </w:fldSimple>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w:t>
      </w:r>
      <w:proofErr w:type="gramEnd"/>
      <w:r w:rsidR="00D85D2C" w:rsidRPr="00685570">
        <w:rPr>
          <w:szCs w:val="24"/>
        </w:rPr>
        <w:t xml:space="preserve"> «О </w:t>
      </w:r>
      <w:proofErr w:type="gramStart"/>
      <w:r w:rsidR="00D85D2C" w:rsidRPr="00685570">
        <w:rPr>
          <w:szCs w:val="24"/>
        </w:rPr>
        <w:t>развитии</w:t>
      </w:r>
      <w:proofErr w:type="gramEnd"/>
      <w:r w:rsidR="00D85D2C" w:rsidRPr="00685570">
        <w:rPr>
          <w:szCs w:val="24"/>
        </w:rPr>
        <w:t xml:space="preserve">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w:t>
      </w:r>
      <w:proofErr w:type="gramStart"/>
      <w:r w:rsidR="002E7BA2" w:rsidRPr="00685570">
        <w:rPr>
          <w:szCs w:val="24"/>
        </w:rPr>
        <w:t>,</w:t>
      </w:r>
      <w:proofErr w:type="gramEnd"/>
      <w:r w:rsidR="002E7BA2" w:rsidRPr="00685570">
        <w:rPr>
          <w:szCs w:val="24"/>
        </w:rPr>
        <w:t xml:space="preserve">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73"/>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B20632" w:rsidRPr="00B20632">
          <w:rPr>
            <w:szCs w:val="24"/>
          </w:rPr>
          <w:t>5.8</w:t>
        </w:r>
      </w:fldSimple>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B20632" w:rsidRPr="00B20632">
          <w:rPr>
            <w:szCs w:val="24"/>
          </w:rPr>
          <w:t>5.9</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B20632" w:rsidRPr="00B20632">
          <w:rPr>
            <w:szCs w:val="24"/>
          </w:rPr>
          <w:t>5.10</w:t>
        </w:r>
      </w:fldSimple>
      <w:r w:rsidRPr="0008171A">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 xml:space="preserve">желательное </w:t>
      </w:r>
      <w:r w:rsidR="00F95B37" w:rsidRPr="001C133F">
        <w:rPr>
          <w:szCs w:val="24"/>
        </w:rPr>
        <w:t>требование, предоставляется Участником при наличии</w:t>
      </w:r>
      <w:r w:rsidRPr="001C133F">
        <w:rPr>
          <w:szCs w:val="24"/>
        </w:rPr>
        <w:t>);</w:t>
      </w:r>
    </w:p>
    <w:p w:rsidR="002F4A4E" w:rsidRPr="001C133F" w:rsidRDefault="002F4A4E" w:rsidP="00363FC9">
      <w:pPr>
        <w:numPr>
          <w:ilvl w:val="0"/>
          <w:numId w:val="61"/>
        </w:numPr>
        <w:tabs>
          <w:tab w:val="left" w:pos="1260"/>
        </w:tabs>
        <w:suppressAutoHyphens/>
        <w:autoSpaceDE w:val="0"/>
        <w:spacing w:line="264" w:lineRule="auto"/>
        <w:ind w:hanging="567"/>
        <w:rPr>
          <w:szCs w:val="24"/>
        </w:rPr>
      </w:pPr>
      <w:bookmarkStart w:id="874" w:name="_Ref441574561"/>
      <w:r w:rsidRPr="001C133F">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B20632" w:rsidRPr="00B20632">
          <w:rPr>
            <w:szCs w:val="24"/>
          </w:rPr>
          <w:t>5.14</w:t>
        </w:r>
      </w:fldSimple>
      <w:r w:rsidRPr="001C133F">
        <w:rPr>
          <w:szCs w:val="24"/>
        </w:rPr>
        <w:t>)</w:t>
      </w:r>
      <w:r w:rsidR="00C00B65" w:rsidRPr="001C133F">
        <w:rPr>
          <w:szCs w:val="24"/>
        </w:rPr>
        <w:t>, либо документ, подтверждающий факт внесения Участником денежных сре</w:t>
      </w:r>
      <w:proofErr w:type="gramStart"/>
      <w:r w:rsidR="00C00B65" w:rsidRPr="001C133F">
        <w:rPr>
          <w:szCs w:val="24"/>
        </w:rPr>
        <w:t>дств в к</w:t>
      </w:r>
      <w:proofErr w:type="gramEnd"/>
      <w:r w:rsidR="00C00B65" w:rsidRPr="001C133F">
        <w:rPr>
          <w:szCs w:val="24"/>
        </w:rPr>
        <w:t>ачестве обеспечения исполнения обязательств, связанных с участием в Конкурсе и подачей Заявки</w:t>
      </w:r>
      <w:r w:rsidRPr="001C133F">
        <w:rPr>
          <w:szCs w:val="24"/>
        </w:rPr>
        <w:t>;</w:t>
      </w:r>
      <w:bookmarkEnd w:id="874"/>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1C133F">
        <w:rPr>
          <w:szCs w:val="24"/>
        </w:rPr>
        <w:t>Согласие Участника налоговым органам на разглашение сведений</w:t>
      </w:r>
      <w:r w:rsidRPr="0008171A">
        <w:rPr>
          <w:szCs w:val="24"/>
        </w:rPr>
        <w:t xml:space="preserve">, составляющих </w:t>
      </w:r>
      <w:r w:rsidRPr="0008171A">
        <w:rPr>
          <w:szCs w:val="24"/>
        </w:rPr>
        <w:lastRenderedPageBreak/>
        <w:t xml:space="preserve">налоговую тайну, по форме и в соответствии с инструкциями, приведенными в настоящей Документации (подраздел </w:t>
      </w:r>
      <w:fldSimple w:instr=" REF _Ref462068049 \r \h  \* MERGEFORMAT ">
        <w:r w:rsidR="00B20632" w:rsidRPr="00B20632">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w:t>
      </w:r>
      <w:r w:rsidRPr="0096562C">
        <w:rPr>
          <w:rFonts w:ascii="Times New Roman" w:hAnsi="Times New Roman"/>
          <w:i/>
          <w:sz w:val="24"/>
          <w:szCs w:val="24"/>
        </w:rPr>
        <w:lastRenderedPageBreak/>
        <w:t xml:space="preserve">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fldSimple w:instr=" REF _Ref465675151 \r \h  \* MERGEFORMAT ">
        <w:r w:rsidR="00B20632" w:rsidRPr="00B20632">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5" w:name="_Toc234385833"/>
      <w:bookmarkStart w:id="876" w:name="_Toc127262883"/>
      <w:bookmarkStart w:id="877" w:name="_Toc298234672"/>
      <w:bookmarkStart w:id="878" w:name="_Toc255985672"/>
      <w:bookmarkEnd w:id="875"/>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79" w:name="_Ref303251178"/>
      <w:bookmarkStart w:id="880" w:name="_Ref306192015"/>
      <w:bookmarkStart w:id="881" w:name="_Toc441503244"/>
      <w:bookmarkStart w:id="882" w:name="_Ref441571951"/>
      <w:bookmarkStart w:id="883" w:name="_Toc441572035"/>
      <w:bookmarkStart w:id="884" w:name="_Toc441575127"/>
      <w:bookmarkStart w:id="885" w:name="_Toc442434788"/>
      <w:bookmarkStart w:id="886" w:name="_Toc442435627"/>
      <w:bookmarkStart w:id="887" w:name="_Toc462044747"/>
      <w:bookmarkStart w:id="888" w:name="_Toc462068450"/>
      <w:bookmarkStart w:id="889" w:name="_Toc463514140"/>
      <w:bookmarkStart w:id="890" w:name="_Toc469480356"/>
      <w:bookmarkStart w:id="891" w:name="_Toc471823146"/>
      <w:r w:rsidRPr="008C66F6">
        <w:rPr>
          <w:sz w:val="24"/>
          <w:szCs w:val="24"/>
        </w:rPr>
        <w:t>Привлечение</w:t>
      </w:r>
      <w:r w:rsidRPr="00796A96">
        <w:rPr>
          <w:i/>
          <w:sz w:val="24"/>
          <w:szCs w:val="24"/>
        </w:rPr>
        <w:t xml:space="preserve"> </w:t>
      </w:r>
      <w:bookmarkEnd w:id="876"/>
      <w:bookmarkEnd w:id="877"/>
      <w:bookmarkEnd w:id="878"/>
      <w:bookmarkEnd w:id="879"/>
      <w:bookmarkEnd w:id="880"/>
      <w:bookmarkEnd w:id="881"/>
      <w:bookmarkEnd w:id="882"/>
      <w:bookmarkEnd w:id="883"/>
      <w:bookmarkEnd w:id="884"/>
      <w:r w:rsidR="00F75FBB">
        <w:rPr>
          <w:sz w:val="24"/>
          <w:szCs w:val="24"/>
        </w:rPr>
        <w:t>субподрядчиков</w:t>
      </w:r>
      <w:bookmarkEnd w:id="885"/>
      <w:bookmarkEnd w:id="886"/>
      <w:bookmarkEnd w:id="887"/>
      <w:bookmarkEnd w:id="888"/>
      <w:bookmarkEnd w:id="889"/>
      <w:bookmarkEnd w:id="890"/>
      <w:bookmarkEnd w:id="891"/>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w:t>
      </w:r>
      <w:r w:rsidRPr="00920F45">
        <w:rPr>
          <w:szCs w:val="24"/>
        </w:rPr>
        <w:lastRenderedPageBreak/>
        <w:t xml:space="preserve">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A30DDB">
        <w:rPr>
          <w:bCs/>
          <w:szCs w:val="24"/>
        </w:rPr>
        <w:fldChar w:fldCharType="begin"/>
      </w:r>
      <w:r w:rsidR="00FC0698">
        <w:rPr>
          <w:bCs/>
          <w:szCs w:val="24"/>
        </w:rPr>
        <w:instrText xml:space="preserve"> REF _Ref441492458 \r \h </w:instrText>
      </w:r>
      <w:r w:rsidR="00A30DDB">
        <w:rPr>
          <w:bCs/>
          <w:szCs w:val="24"/>
        </w:rPr>
      </w:r>
      <w:r w:rsidR="00A30DDB">
        <w:rPr>
          <w:bCs/>
          <w:szCs w:val="24"/>
        </w:rPr>
        <w:fldChar w:fldCharType="separate"/>
      </w:r>
      <w:r w:rsidR="00B20632">
        <w:rPr>
          <w:bCs/>
          <w:szCs w:val="24"/>
        </w:rPr>
        <w:t>3.3.1</w:t>
      </w:r>
      <w:r w:rsidR="00A30DDB">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2"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92"/>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A30DDB">
        <w:rPr>
          <w:bCs/>
          <w:szCs w:val="24"/>
        </w:rPr>
        <w:fldChar w:fldCharType="begin"/>
      </w:r>
      <w:r w:rsidR="00F77665">
        <w:rPr>
          <w:bCs/>
          <w:szCs w:val="24"/>
        </w:rPr>
        <w:instrText xml:space="preserve"> REF _Ref441492458 \r \h </w:instrText>
      </w:r>
      <w:r w:rsidR="00A30DDB">
        <w:rPr>
          <w:bCs/>
          <w:szCs w:val="24"/>
        </w:rPr>
      </w:r>
      <w:r w:rsidR="00A30DDB">
        <w:rPr>
          <w:bCs/>
          <w:szCs w:val="24"/>
        </w:rPr>
        <w:fldChar w:fldCharType="separate"/>
      </w:r>
      <w:r w:rsidR="00B20632">
        <w:rPr>
          <w:bCs/>
          <w:szCs w:val="24"/>
        </w:rPr>
        <w:t>3.3.1</w:t>
      </w:r>
      <w:r w:rsidR="00A30DDB">
        <w:rPr>
          <w:bCs/>
          <w:szCs w:val="24"/>
        </w:rPr>
        <w:fldChar w:fldCharType="end"/>
      </w:r>
      <w:r w:rsidRPr="00E71A48">
        <w:rPr>
          <w:bCs/>
          <w:szCs w:val="24"/>
        </w:rPr>
        <w:t>;</w:t>
      </w:r>
    </w:p>
    <w:p w:rsidR="008C66F6" w:rsidRPr="00095F81"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w:t>
      </w:r>
      <w:r w:rsidRPr="00095F81">
        <w:rPr>
          <w:bCs/>
          <w:szCs w:val="24"/>
        </w:rPr>
        <w:t xml:space="preserve">соответствие каждого </w:t>
      </w:r>
      <w:r w:rsidR="00F75FBB" w:rsidRPr="00095F81">
        <w:rPr>
          <w:bCs/>
          <w:szCs w:val="24"/>
        </w:rPr>
        <w:t>субподрядчика</w:t>
      </w:r>
      <w:r w:rsidRPr="00095F81">
        <w:rPr>
          <w:bCs/>
          <w:szCs w:val="24"/>
        </w:rPr>
        <w:t xml:space="preserve"> установленным требованиям (</w:t>
      </w:r>
      <w:fldSimple w:instr=" REF _Ref86827631 \r \h  \* MERGEFORMAT ">
        <w:r w:rsidR="00B20632" w:rsidRPr="00095F81">
          <w:rPr>
            <w:bCs/>
            <w:szCs w:val="24"/>
          </w:rPr>
          <w:t>3.3.2</w:t>
        </w:r>
      </w:fldSimple>
      <w:r w:rsidRPr="00095F81">
        <w:rPr>
          <w:bCs/>
          <w:szCs w:val="24"/>
        </w:rPr>
        <w:t>)</w:t>
      </w:r>
      <w:r w:rsidR="001525CB" w:rsidRPr="00095F81">
        <w:rPr>
          <w:bCs/>
          <w:szCs w:val="24"/>
        </w:rPr>
        <w:t xml:space="preserve">. </w:t>
      </w:r>
      <w:r w:rsidR="001525CB" w:rsidRPr="00095F81">
        <w:rPr>
          <w:szCs w:val="24"/>
        </w:rPr>
        <w:t xml:space="preserve">Документы, указанные в </w:t>
      </w:r>
      <w:proofErr w:type="spellStart"/>
      <w:r w:rsidR="001525CB" w:rsidRPr="00095F81">
        <w:rPr>
          <w:szCs w:val="24"/>
        </w:rPr>
        <w:t>пп</w:t>
      </w:r>
      <w:proofErr w:type="spellEnd"/>
      <w:r w:rsidR="001525CB" w:rsidRPr="00095F81">
        <w:rPr>
          <w:szCs w:val="24"/>
        </w:rPr>
        <w:t xml:space="preserve">. </w:t>
      </w:r>
      <w:fldSimple w:instr=" REF _Ref440552284 \r \h  \* MERGEFORMAT ">
        <w:r w:rsidR="00B20632" w:rsidRPr="00095F81">
          <w:rPr>
            <w:szCs w:val="24"/>
          </w:rPr>
          <w:t>г)</w:t>
        </w:r>
      </w:fldSimple>
      <w:r w:rsidR="001525CB" w:rsidRPr="00095F81">
        <w:t xml:space="preserve"> и</w:t>
      </w:r>
      <w:r w:rsidR="001525CB" w:rsidRPr="00095F81">
        <w:rPr>
          <w:szCs w:val="24"/>
        </w:rPr>
        <w:t xml:space="preserve"> </w:t>
      </w:r>
      <w:r w:rsidR="00A30DDB" w:rsidRPr="00095F81">
        <w:fldChar w:fldCharType="begin"/>
      </w:r>
      <w:r w:rsidR="00390BE3" w:rsidRPr="00095F81">
        <w:instrText xml:space="preserve"> REF _Ref441574561 \r \h  \* MERGEFORMAT </w:instrText>
      </w:r>
      <w:r w:rsidR="00A30DDB" w:rsidRPr="00095F81">
        <w:fldChar w:fldCharType="separate"/>
      </w:r>
      <w:proofErr w:type="spellStart"/>
      <w:r w:rsidR="00B20632" w:rsidRPr="00095F81">
        <w:rPr>
          <w:szCs w:val="24"/>
        </w:rPr>
        <w:t>ф</w:t>
      </w:r>
      <w:proofErr w:type="spellEnd"/>
      <w:r w:rsidR="00B20632" w:rsidRPr="00095F81">
        <w:rPr>
          <w:szCs w:val="24"/>
        </w:rPr>
        <w:t>)</w:t>
      </w:r>
      <w:r w:rsidR="00A30DDB" w:rsidRPr="00095F81">
        <w:fldChar w:fldCharType="end"/>
      </w:r>
      <w:r w:rsidR="001525CB" w:rsidRPr="00095F81">
        <w:rPr>
          <w:szCs w:val="24"/>
        </w:rPr>
        <w:t xml:space="preserve"> п. </w:t>
      </w:r>
      <w:fldSimple w:instr=" REF _Ref461810037 \r \h  \* MERGEFORMAT ">
        <w:r w:rsidR="00B20632" w:rsidRPr="00095F81">
          <w:rPr>
            <w:szCs w:val="24"/>
          </w:rPr>
          <w:t>3.3.2.1</w:t>
        </w:r>
      </w:fldSimple>
      <w:r w:rsidR="001525CB" w:rsidRPr="00095F81">
        <w:rPr>
          <w:szCs w:val="24"/>
        </w:rPr>
        <w:t>, подаются основным Участником</w:t>
      </w:r>
      <w:r w:rsidRPr="00095F81">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095F81">
        <w:rPr>
          <w:szCs w:val="24"/>
        </w:rPr>
        <w:t>Заявка дополнительно должна включать сведения о распределении объемов</w:t>
      </w:r>
      <w:r w:rsidRPr="00E71A48">
        <w:rPr>
          <w:szCs w:val="24"/>
        </w:rPr>
        <w:t xml:space="preserve">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A30DDB">
        <w:rPr>
          <w:bCs/>
          <w:szCs w:val="24"/>
        </w:rPr>
        <w:fldChar w:fldCharType="begin"/>
      </w:r>
      <w:r w:rsidR="008C66F6">
        <w:rPr>
          <w:bCs/>
          <w:szCs w:val="24"/>
        </w:rPr>
        <w:instrText xml:space="preserve"> REF _Ref440272510 \r \h </w:instrText>
      </w:r>
      <w:r w:rsidR="00A30DDB">
        <w:rPr>
          <w:bCs/>
          <w:szCs w:val="24"/>
        </w:rPr>
      </w:r>
      <w:r w:rsidR="00A30DDB">
        <w:rPr>
          <w:bCs/>
          <w:szCs w:val="24"/>
        </w:rPr>
        <w:fldChar w:fldCharType="separate"/>
      </w:r>
      <w:r w:rsidR="00B20632">
        <w:rPr>
          <w:bCs/>
          <w:szCs w:val="24"/>
        </w:rPr>
        <w:t>5.17</w:t>
      </w:r>
      <w:r w:rsidR="00A30DDB">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3" w:name="_Ref442253730"/>
      <w:bookmarkStart w:id="894" w:name="_Toc442434789"/>
      <w:bookmarkStart w:id="895" w:name="_Toc442435628"/>
      <w:bookmarkStart w:id="896" w:name="_Toc462044748"/>
      <w:bookmarkStart w:id="897" w:name="_Toc462068451"/>
      <w:bookmarkStart w:id="898" w:name="_Toc463514141"/>
      <w:bookmarkStart w:id="899" w:name="_Toc469480357"/>
      <w:bookmarkStart w:id="900" w:name="_Toc471823147"/>
      <w:r w:rsidRPr="003443D3">
        <w:rPr>
          <w:sz w:val="24"/>
          <w:szCs w:val="24"/>
        </w:rPr>
        <w:t>Участие в конкурсе коллективных участников (группы лиц)</w:t>
      </w:r>
      <w:bookmarkEnd w:id="893"/>
      <w:bookmarkEnd w:id="894"/>
      <w:bookmarkEnd w:id="895"/>
      <w:bookmarkEnd w:id="896"/>
      <w:bookmarkEnd w:id="897"/>
      <w:bookmarkEnd w:id="898"/>
      <w:bookmarkEnd w:id="899"/>
      <w:bookmarkEnd w:id="900"/>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B20632" w:rsidRPr="00B20632">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B20632" w:rsidRPr="00B20632">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A30DDB">
        <w:rPr>
          <w:bCs w:val="0"/>
          <w:szCs w:val="24"/>
        </w:rPr>
        <w:fldChar w:fldCharType="begin"/>
      </w:r>
      <w:r w:rsidR="0060076B">
        <w:rPr>
          <w:bCs w:val="0"/>
          <w:szCs w:val="24"/>
        </w:rPr>
        <w:instrText xml:space="preserve"> REF _Ref302978265 \r \h </w:instrText>
      </w:r>
      <w:r w:rsidR="00A30DDB">
        <w:rPr>
          <w:bCs w:val="0"/>
          <w:szCs w:val="24"/>
        </w:rPr>
      </w:r>
      <w:r w:rsidR="00A30DDB">
        <w:rPr>
          <w:bCs w:val="0"/>
          <w:szCs w:val="24"/>
        </w:rPr>
        <w:fldChar w:fldCharType="separate"/>
      </w:r>
      <w:r w:rsidR="00B20632">
        <w:rPr>
          <w:bCs w:val="0"/>
          <w:szCs w:val="24"/>
        </w:rPr>
        <w:t>3.3.1.2</w:t>
      </w:r>
      <w:r w:rsidR="00A30DDB">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1" w:name="_Ref308086230"/>
      <w:r w:rsidRPr="00796A96">
        <w:rPr>
          <w:szCs w:val="24"/>
        </w:rPr>
        <w:lastRenderedPageBreak/>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1"/>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2"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2"/>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B20632" w:rsidRPr="00B20632">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w:t>
      </w:r>
      <w:proofErr w:type="gramStart"/>
      <w:r w:rsidRPr="0008171A">
        <w:rPr>
          <w:szCs w:val="24"/>
        </w:rPr>
        <w:t>может участвовать только в одном объединении и не имеет</w:t>
      </w:r>
      <w:proofErr w:type="gramEnd"/>
      <w:r w:rsidRPr="0008171A">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95F81" w:rsidRDefault="0029151D" w:rsidP="00363FC9">
      <w:pPr>
        <w:pStyle w:val="Times12"/>
        <w:numPr>
          <w:ilvl w:val="3"/>
          <w:numId w:val="9"/>
        </w:numPr>
        <w:spacing w:after="120"/>
        <w:ind w:left="0" w:firstLine="540"/>
        <w:rPr>
          <w:szCs w:val="24"/>
        </w:rPr>
      </w:pPr>
      <w:bookmarkStart w:id="903"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w:t>
      </w:r>
      <w:r w:rsidRPr="00095F81">
        <w:rPr>
          <w:szCs w:val="24"/>
        </w:rPr>
        <w:t xml:space="preserve">готовит </w:t>
      </w:r>
      <w:r w:rsidR="00127894" w:rsidRPr="00095F81">
        <w:rPr>
          <w:szCs w:val="24"/>
        </w:rPr>
        <w:t>Заявку</w:t>
      </w:r>
      <w:r w:rsidRPr="00095F81">
        <w:rPr>
          <w:szCs w:val="24"/>
        </w:rPr>
        <w:t xml:space="preserve"> с учетом следующих дополнительных требований:</w:t>
      </w:r>
      <w:bookmarkEnd w:id="903"/>
      <w:proofErr w:type="gramEnd"/>
    </w:p>
    <w:p w:rsidR="0029151D" w:rsidRPr="00095F8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95F81">
        <w:rPr>
          <w:sz w:val="24"/>
          <w:szCs w:val="24"/>
        </w:rPr>
        <w:t>Заявка</w:t>
      </w:r>
      <w:r w:rsidR="0029151D" w:rsidRPr="00095F81">
        <w:rPr>
          <w:sz w:val="24"/>
          <w:szCs w:val="24"/>
        </w:rPr>
        <w:t xml:space="preserve"> должна включать документы, подтверждающие соответствие каждого члена объединения установленным требованиям (п. </w:t>
      </w:r>
      <w:fldSimple w:instr=" REF _Ref86827631 \r \h  \* MERGEFORMAT ">
        <w:r w:rsidR="00B20632" w:rsidRPr="00095F81">
          <w:rPr>
            <w:sz w:val="24"/>
            <w:szCs w:val="24"/>
          </w:rPr>
          <w:t>3.3.2</w:t>
        </w:r>
      </w:fldSimple>
      <w:r w:rsidR="0029151D" w:rsidRPr="00095F81">
        <w:rPr>
          <w:sz w:val="24"/>
          <w:szCs w:val="24"/>
        </w:rPr>
        <w:t>)</w:t>
      </w:r>
      <w:r w:rsidR="001525CB" w:rsidRPr="00095F81">
        <w:rPr>
          <w:sz w:val="24"/>
          <w:szCs w:val="24"/>
        </w:rPr>
        <w:t xml:space="preserve">. Документы, указанные в </w:t>
      </w:r>
      <w:proofErr w:type="spellStart"/>
      <w:r w:rsidR="001525CB" w:rsidRPr="00095F81">
        <w:rPr>
          <w:sz w:val="24"/>
          <w:szCs w:val="24"/>
        </w:rPr>
        <w:t>пп</w:t>
      </w:r>
      <w:proofErr w:type="spellEnd"/>
      <w:r w:rsidR="001525CB" w:rsidRPr="00095F81">
        <w:rPr>
          <w:sz w:val="24"/>
          <w:szCs w:val="24"/>
        </w:rPr>
        <w:t xml:space="preserve">. </w:t>
      </w:r>
      <w:fldSimple w:instr=" REF _Ref440552284 \r \h  \* MERGEFORMAT ">
        <w:r w:rsidR="00B20632" w:rsidRPr="00095F81">
          <w:rPr>
            <w:sz w:val="24"/>
            <w:szCs w:val="24"/>
          </w:rPr>
          <w:t>г)</w:t>
        </w:r>
      </w:fldSimple>
      <w:r w:rsidR="001525CB" w:rsidRPr="00095F81">
        <w:rPr>
          <w:sz w:val="24"/>
          <w:szCs w:val="24"/>
        </w:rPr>
        <w:t xml:space="preserve"> и </w:t>
      </w:r>
      <w:r w:rsidR="00A30DDB" w:rsidRPr="00095F81">
        <w:fldChar w:fldCharType="begin"/>
      </w:r>
      <w:r w:rsidR="00390BE3" w:rsidRPr="00095F81">
        <w:instrText xml:space="preserve"> REF _Ref441574561 \r \h  \* MERGEFORMAT </w:instrText>
      </w:r>
      <w:r w:rsidR="00A30DDB" w:rsidRPr="00095F81">
        <w:fldChar w:fldCharType="separate"/>
      </w:r>
      <w:proofErr w:type="spellStart"/>
      <w:r w:rsidR="00B20632" w:rsidRPr="00095F81">
        <w:rPr>
          <w:sz w:val="24"/>
          <w:szCs w:val="24"/>
        </w:rPr>
        <w:t>ф</w:t>
      </w:r>
      <w:proofErr w:type="spellEnd"/>
      <w:r w:rsidR="00B20632" w:rsidRPr="00095F81">
        <w:rPr>
          <w:sz w:val="24"/>
          <w:szCs w:val="24"/>
        </w:rPr>
        <w:t>)</w:t>
      </w:r>
      <w:r w:rsidR="00A30DDB" w:rsidRPr="00095F81">
        <w:fldChar w:fldCharType="end"/>
      </w:r>
      <w:r w:rsidR="001525CB" w:rsidRPr="00095F81">
        <w:rPr>
          <w:sz w:val="24"/>
          <w:szCs w:val="24"/>
        </w:rPr>
        <w:t xml:space="preserve"> п. </w:t>
      </w:r>
      <w:fldSimple w:instr=" REF _Ref461810037 \r \h  \* MERGEFORMAT ">
        <w:r w:rsidR="00B20632" w:rsidRPr="00095F81">
          <w:rPr>
            <w:sz w:val="24"/>
            <w:szCs w:val="24"/>
          </w:rPr>
          <w:t>3.3.2.1</w:t>
        </w:r>
      </w:fldSimple>
      <w:r w:rsidR="001525CB" w:rsidRPr="00095F81">
        <w:rPr>
          <w:sz w:val="24"/>
          <w:szCs w:val="24"/>
        </w:rPr>
        <w:t>, подаются Лидером коллективного участника</w:t>
      </w:r>
      <w:r w:rsidR="0029151D" w:rsidRPr="00095F81">
        <w:rPr>
          <w:sz w:val="24"/>
          <w:szCs w:val="24"/>
        </w:rPr>
        <w:t>;</w:t>
      </w:r>
    </w:p>
    <w:p w:rsidR="0029151D" w:rsidRPr="00095F8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95F81">
        <w:rPr>
          <w:sz w:val="24"/>
          <w:szCs w:val="24"/>
        </w:rPr>
        <w:t>Заявка</w:t>
      </w:r>
      <w:r w:rsidR="0029151D" w:rsidRPr="00095F81">
        <w:rPr>
          <w:sz w:val="24"/>
          <w:szCs w:val="24"/>
        </w:rPr>
        <w:t xml:space="preserve"> </w:t>
      </w:r>
      <w:proofErr w:type="gramStart"/>
      <w:r w:rsidR="0029151D" w:rsidRPr="00095F81">
        <w:rPr>
          <w:sz w:val="24"/>
          <w:szCs w:val="24"/>
        </w:rPr>
        <w:t>подготавливается и подается</w:t>
      </w:r>
      <w:proofErr w:type="gramEnd"/>
      <w:r w:rsidR="0029151D" w:rsidRPr="00095F81">
        <w:rPr>
          <w:sz w:val="24"/>
          <w:szCs w:val="24"/>
        </w:rPr>
        <w:t xml:space="preserve"> лидером от своего имени со ссылкой на то, что он представляет интересы коллективного </w:t>
      </w:r>
      <w:r w:rsidR="001D665E" w:rsidRPr="00095F81">
        <w:rPr>
          <w:sz w:val="24"/>
          <w:szCs w:val="24"/>
        </w:rPr>
        <w:t>У</w:t>
      </w:r>
      <w:r w:rsidR="0029151D" w:rsidRPr="00095F81">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A30DDB">
        <w:rPr>
          <w:bCs/>
          <w:sz w:val="24"/>
          <w:szCs w:val="24"/>
        </w:rPr>
        <w:fldChar w:fldCharType="begin"/>
      </w:r>
      <w:r>
        <w:rPr>
          <w:bCs/>
          <w:sz w:val="24"/>
          <w:szCs w:val="24"/>
        </w:rPr>
        <w:instrText xml:space="preserve"> REF _Ref440376324 \r \h </w:instrText>
      </w:r>
      <w:r w:rsidR="00A30DDB">
        <w:rPr>
          <w:bCs/>
          <w:sz w:val="24"/>
          <w:szCs w:val="24"/>
        </w:rPr>
      </w:r>
      <w:r w:rsidR="00A30DDB">
        <w:rPr>
          <w:bCs/>
          <w:sz w:val="24"/>
          <w:szCs w:val="24"/>
        </w:rPr>
        <w:fldChar w:fldCharType="separate"/>
      </w:r>
      <w:r w:rsidR="00B20632">
        <w:rPr>
          <w:bCs/>
          <w:sz w:val="24"/>
          <w:szCs w:val="24"/>
        </w:rPr>
        <w:t>5.18</w:t>
      </w:r>
      <w:r w:rsidR="00A30DDB">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A30DDB">
        <w:rPr>
          <w:szCs w:val="24"/>
        </w:rPr>
        <w:fldChar w:fldCharType="begin"/>
      </w:r>
      <w:r w:rsidR="00127894">
        <w:rPr>
          <w:szCs w:val="24"/>
        </w:rPr>
        <w:instrText xml:space="preserve"> REF _Ref441499156 \r \h </w:instrText>
      </w:r>
      <w:r w:rsidR="00A30DDB">
        <w:rPr>
          <w:szCs w:val="24"/>
        </w:rPr>
      </w:r>
      <w:r w:rsidR="00A30DDB">
        <w:rPr>
          <w:szCs w:val="24"/>
        </w:rPr>
        <w:fldChar w:fldCharType="separate"/>
      </w:r>
      <w:r w:rsidR="00B20632">
        <w:rPr>
          <w:szCs w:val="24"/>
        </w:rPr>
        <w:t>3.3.1</w:t>
      </w:r>
      <w:r w:rsidR="00A30DDB">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lastRenderedPageBreak/>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4" w:name="_Toc298234674"/>
      <w:bookmarkStart w:id="905" w:name="_Toc255985674"/>
      <w:bookmarkStart w:id="906" w:name="_Ref303250879"/>
      <w:bookmarkStart w:id="907" w:name="_Ref306190446"/>
      <w:bookmarkStart w:id="908" w:name="_Ref441224325"/>
      <w:bookmarkStart w:id="909" w:name="_Toc471823148"/>
      <w:r w:rsidRPr="00796A96">
        <w:rPr>
          <w:bCs/>
          <w:sz w:val="24"/>
          <w:szCs w:val="24"/>
        </w:rPr>
        <w:t xml:space="preserve">Подготовка </w:t>
      </w:r>
      <w:bookmarkEnd w:id="816"/>
      <w:bookmarkEnd w:id="817"/>
      <w:bookmarkEnd w:id="818"/>
      <w:bookmarkEnd w:id="819"/>
      <w:bookmarkEnd w:id="820"/>
      <w:bookmarkEnd w:id="821"/>
      <w:bookmarkEnd w:id="904"/>
      <w:bookmarkEnd w:id="905"/>
      <w:bookmarkEnd w:id="906"/>
      <w:bookmarkEnd w:id="907"/>
      <w:bookmarkEnd w:id="908"/>
      <w:r w:rsidR="00F01046">
        <w:rPr>
          <w:bCs/>
          <w:sz w:val="24"/>
          <w:szCs w:val="24"/>
        </w:rPr>
        <w:t>Заявок</w:t>
      </w:r>
      <w:bookmarkEnd w:id="909"/>
    </w:p>
    <w:p w:rsidR="000D1809" w:rsidRPr="00796A96" w:rsidRDefault="000D1809" w:rsidP="00363FC9">
      <w:pPr>
        <w:pStyle w:val="3"/>
        <w:numPr>
          <w:ilvl w:val="2"/>
          <w:numId w:val="9"/>
        </w:numPr>
        <w:tabs>
          <w:tab w:val="num" w:pos="1620"/>
        </w:tabs>
        <w:spacing w:before="0"/>
        <w:ind w:left="1620" w:hanging="1081"/>
        <w:rPr>
          <w:sz w:val="24"/>
          <w:szCs w:val="24"/>
        </w:rPr>
      </w:pPr>
      <w:bookmarkStart w:id="910" w:name="_Ref56229154"/>
      <w:bookmarkStart w:id="911" w:name="_Toc57314645"/>
      <w:bookmarkStart w:id="912" w:name="_Toc98251717"/>
      <w:bookmarkStart w:id="913" w:name="_Toc298234675"/>
      <w:bookmarkStart w:id="914" w:name="_Toc255985675"/>
      <w:bookmarkStart w:id="915" w:name="_Toc441503247"/>
      <w:bookmarkStart w:id="916" w:name="_Toc441572038"/>
      <w:bookmarkStart w:id="917" w:name="_Toc441575130"/>
      <w:bookmarkStart w:id="918" w:name="_Toc442434791"/>
      <w:bookmarkStart w:id="919" w:name="_Toc442435630"/>
      <w:bookmarkStart w:id="920" w:name="_Toc462044750"/>
      <w:bookmarkStart w:id="921" w:name="_Toc462068453"/>
      <w:bookmarkStart w:id="922" w:name="_Toc463514143"/>
      <w:bookmarkStart w:id="923" w:name="_Toc469480359"/>
      <w:bookmarkStart w:id="924" w:name="_Toc471823149"/>
      <w:r w:rsidRPr="00796A96">
        <w:rPr>
          <w:sz w:val="24"/>
          <w:szCs w:val="24"/>
        </w:rPr>
        <w:t xml:space="preserve">Общие требования к </w:t>
      </w:r>
      <w:bookmarkEnd w:id="910"/>
      <w:bookmarkEnd w:id="911"/>
      <w:bookmarkEnd w:id="912"/>
      <w:bookmarkEnd w:id="913"/>
      <w:bookmarkEnd w:id="914"/>
      <w:r w:rsidR="00F01046">
        <w:rPr>
          <w:sz w:val="24"/>
          <w:szCs w:val="24"/>
        </w:rPr>
        <w:t>Заявке</w:t>
      </w:r>
      <w:bookmarkEnd w:id="915"/>
      <w:bookmarkEnd w:id="916"/>
      <w:bookmarkEnd w:id="917"/>
      <w:bookmarkEnd w:id="918"/>
      <w:bookmarkEnd w:id="919"/>
      <w:bookmarkEnd w:id="920"/>
      <w:bookmarkEnd w:id="921"/>
      <w:bookmarkEnd w:id="922"/>
      <w:bookmarkEnd w:id="923"/>
      <w:bookmarkEnd w:id="924"/>
    </w:p>
    <w:p w:rsidR="000D1809" w:rsidRPr="00796A96" w:rsidRDefault="000D1809" w:rsidP="00363FC9">
      <w:pPr>
        <w:pStyle w:val="Times12"/>
        <w:numPr>
          <w:ilvl w:val="3"/>
          <w:numId w:val="9"/>
        </w:numPr>
        <w:tabs>
          <w:tab w:val="num" w:pos="1620"/>
        </w:tabs>
        <w:spacing w:after="120"/>
        <w:ind w:left="0" w:firstLine="567"/>
        <w:rPr>
          <w:szCs w:val="24"/>
        </w:rPr>
      </w:pPr>
      <w:bookmarkStart w:id="925"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A30DDB">
        <w:rPr>
          <w:bCs/>
          <w:szCs w:val="24"/>
        </w:rPr>
        <w:fldChar w:fldCharType="begin"/>
      </w:r>
      <w:r>
        <w:rPr>
          <w:bCs/>
          <w:szCs w:val="24"/>
        </w:rPr>
        <w:instrText xml:space="preserve"> REF _Ref55336310 \r \h </w:instrText>
      </w:r>
      <w:r w:rsidR="00A30DDB">
        <w:rPr>
          <w:bCs/>
          <w:szCs w:val="24"/>
        </w:rPr>
      </w:r>
      <w:r w:rsidR="00A30DDB">
        <w:rPr>
          <w:bCs/>
          <w:szCs w:val="24"/>
        </w:rPr>
        <w:fldChar w:fldCharType="separate"/>
      </w:r>
      <w:r w:rsidR="00B20632">
        <w:rPr>
          <w:bCs/>
          <w:szCs w:val="24"/>
        </w:rPr>
        <w:t>5.1</w:t>
      </w:r>
      <w:r w:rsidR="00A30DDB">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30DDB">
        <w:rPr>
          <w:bCs/>
          <w:szCs w:val="24"/>
        </w:rPr>
        <w:fldChar w:fldCharType="begin"/>
      </w:r>
      <w:r>
        <w:rPr>
          <w:bCs/>
          <w:szCs w:val="24"/>
        </w:rPr>
        <w:instrText xml:space="preserve"> REF _Ref440271072 \r \h </w:instrText>
      </w:r>
      <w:r w:rsidR="00A30DDB">
        <w:rPr>
          <w:bCs/>
          <w:szCs w:val="24"/>
        </w:rPr>
      </w:r>
      <w:r w:rsidR="00A30DDB">
        <w:rPr>
          <w:bCs/>
          <w:szCs w:val="24"/>
        </w:rPr>
        <w:fldChar w:fldCharType="separate"/>
      </w:r>
      <w:r w:rsidR="00B20632">
        <w:rPr>
          <w:bCs/>
          <w:szCs w:val="24"/>
        </w:rPr>
        <w:t>5.2</w:t>
      </w:r>
      <w:r w:rsidR="00A30DDB">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A30DDB">
        <w:rPr>
          <w:bCs/>
          <w:szCs w:val="24"/>
        </w:rPr>
        <w:fldChar w:fldCharType="begin"/>
      </w:r>
      <w:r>
        <w:rPr>
          <w:bCs/>
          <w:szCs w:val="24"/>
        </w:rPr>
        <w:instrText xml:space="preserve"> REF _Ref440537086 \r \h </w:instrText>
      </w:r>
      <w:r w:rsidR="00A30DDB">
        <w:rPr>
          <w:bCs/>
          <w:szCs w:val="24"/>
        </w:rPr>
      </w:r>
      <w:r w:rsidR="00A30DDB">
        <w:rPr>
          <w:bCs/>
          <w:szCs w:val="24"/>
        </w:rPr>
        <w:fldChar w:fldCharType="separate"/>
      </w:r>
      <w:r w:rsidR="00B20632">
        <w:rPr>
          <w:bCs/>
          <w:szCs w:val="24"/>
        </w:rPr>
        <w:t>5.3</w:t>
      </w:r>
      <w:r w:rsidR="00A30DDB">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30DDB">
        <w:rPr>
          <w:bCs/>
          <w:szCs w:val="24"/>
        </w:rPr>
        <w:fldChar w:fldCharType="begin"/>
      </w:r>
      <w:r>
        <w:rPr>
          <w:bCs/>
          <w:szCs w:val="24"/>
        </w:rPr>
        <w:instrText xml:space="preserve"> REF _Ref440271036 \r \h </w:instrText>
      </w:r>
      <w:r w:rsidR="00A30DDB">
        <w:rPr>
          <w:bCs/>
          <w:szCs w:val="24"/>
        </w:rPr>
      </w:r>
      <w:r w:rsidR="00A30DDB">
        <w:rPr>
          <w:bCs/>
          <w:szCs w:val="24"/>
        </w:rPr>
        <w:fldChar w:fldCharType="separate"/>
      </w:r>
      <w:r w:rsidR="00B20632">
        <w:rPr>
          <w:bCs/>
          <w:szCs w:val="24"/>
        </w:rPr>
        <w:t>5.4</w:t>
      </w:r>
      <w:r w:rsidR="00A30DDB">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30DDB">
        <w:rPr>
          <w:bCs/>
          <w:szCs w:val="24"/>
        </w:rPr>
        <w:fldChar w:fldCharType="begin"/>
      </w:r>
      <w:r>
        <w:rPr>
          <w:bCs/>
          <w:szCs w:val="24"/>
        </w:rPr>
        <w:instrText xml:space="preserve"> REF _Ref440361914 \r \h </w:instrText>
      </w:r>
      <w:r w:rsidR="00A30DDB">
        <w:rPr>
          <w:bCs/>
          <w:szCs w:val="24"/>
        </w:rPr>
      </w:r>
      <w:r w:rsidR="00A30DDB">
        <w:rPr>
          <w:bCs/>
          <w:szCs w:val="24"/>
        </w:rPr>
        <w:fldChar w:fldCharType="separate"/>
      </w:r>
      <w:r w:rsidR="00B20632">
        <w:rPr>
          <w:bCs/>
          <w:szCs w:val="24"/>
        </w:rPr>
        <w:t>5.5</w:t>
      </w:r>
      <w:r w:rsidR="00A30DDB">
        <w:rPr>
          <w:bCs/>
          <w:szCs w:val="24"/>
        </w:rPr>
        <w:fldChar w:fldCharType="end"/>
      </w:r>
      <w:r w:rsidRPr="003E170D">
        <w:rPr>
          <w:bCs/>
          <w:szCs w:val="24"/>
        </w:rPr>
        <w:t>);</w:t>
      </w:r>
    </w:p>
    <w:p w:rsidR="00133419" w:rsidRPr="00095F81"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 xml:space="preserve">Конкурсной </w:t>
      </w:r>
      <w:r w:rsidRPr="00095F81">
        <w:rPr>
          <w:bCs/>
          <w:iCs/>
          <w:szCs w:val="24"/>
        </w:rPr>
        <w:t>документации</w:t>
      </w:r>
      <w:r w:rsidRPr="00095F81">
        <w:rPr>
          <w:bCs/>
          <w:szCs w:val="24"/>
        </w:rPr>
        <w:t xml:space="preserve"> (подраздел </w:t>
      </w:r>
      <w:fldSimple w:instr=" REF _Ref441500379 \r \h  \* MERGEFORMAT ">
        <w:r w:rsidR="00B20632" w:rsidRPr="00095F81">
          <w:rPr>
            <w:bCs/>
            <w:szCs w:val="24"/>
          </w:rPr>
          <w:t>3.3</w:t>
        </w:r>
      </w:fldSimple>
      <w:r w:rsidRPr="00095F81">
        <w:rPr>
          <w:bCs/>
          <w:szCs w:val="24"/>
        </w:rPr>
        <w:t>);</w:t>
      </w:r>
    </w:p>
    <w:p w:rsidR="00133419" w:rsidRPr="00095F81"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095F81">
        <w:rPr>
          <w:bCs/>
          <w:szCs w:val="24"/>
        </w:rPr>
        <w:t xml:space="preserve">Протокол разногласий к проекту Договора по форме и в соответствии с инструкциями, приведенными в настоящей </w:t>
      </w:r>
      <w:r w:rsidRPr="00095F81">
        <w:rPr>
          <w:bCs/>
          <w:iCs/>
          <w:szCs w:val="24"/>
        </w:rPr>
        <w:t>Конкурсной документации</w:t>
      </w:r>
      <w:r w:rsidRPr="00095F81">
        <w:rPr>
          <w:bCs/>
          <w:szCs w:val="24"/>
        </w:rPr>
        <w:t xml:space="preserve"> (</w:t>
      </w:r>
      <w:r w:rsidRPr="00095F81">
        <w:rPr>
          <w:bCs/>
          <w:spacing w:val="-2"/>
          <w:szCs w:val="24"/>
        </w:rPr>
        <w:t>под</w:t>
      </w:r>
      <w:r w:rsidRPr="00095F81">
        <w:rPr>
          <w:bCs/>
          <w:szCs w:val="24"/>
        </w:rPr>
        <w:t xml:space="preserve">раздел </w:t>
      </w:r>
      <w:fldSimple w:instr=" REF _Ref440361610 \r \h  \* MERGEFORMAT ">
        <w:r w:rsidR="00B20632" w:rsidRPr="00095F81">
          <w:rPr>
            <w:bCs/>
            <w:szCs w:val="24"/>
          </w:rPr>
          <w:t>5.6</w:t>
        </w:r>
      </w:fldSimple>
      <w:r w:rsidRPr="00095F81">
        <w:rPr>
          <w:bCs/>
          <w:szCs w:val="24"/>
        </w:rPr>
        <w:t>);</w:t>
      </w:r>
    </w:p>
    <w:p w:rsidR="009A2CCC" w:rsidRPr="00095F81"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095F81">
        <w:rPr>
          <w:szCs w:val="24"/>
        </w:rPr>
        <w:t>Предварительный договор комплексного страхования строительно-монтажных рисков (</w:t>
      </w:r>
      <w:proofErr w:type="spellStart"/>
      <w:r w:rsidRPr="00095F81">
        <w:rPr>
          <w:szCs w:val="24"/>
        </w:rPr>
        <w:t>пп</w:t>
      </w:r>
      <w:proofErr w:type="spellEnd"/>
      <w:r w:rsidRPr="00095F81">
        <w:rPr>
          <w:szCs w:val="24"/>
        </w:rPr>
        <w:t xml:space="preserve">. </w:t>
      </w:r>
      <w:fldSimple w:instr=" REF _Ref440552284 \r \h  \* MERGEFORMAT ">
        <w:r w:rsidR="00B20632" w:rsidRPr="00095F81">
          <w:rPr>
            <w:szCs w:val="24"/>
          </w:rPr>
          <w:t>г)</w:t>
        </w:r>
      </w:fldSimple>
      <w:r w:rsidRPr="00095F81">
        <w:rPr>
          <w:szCs w:val="24"/>
        </w:rPr>
        <w:t xml:space="preserve"> пункта</w:t>
      </w:r>
      <w:r w:rsidR="001A5957" w:rsidRPr="00095F81">
        <w:rPr>
          <w:szCs w:val="24"/>
        </w:rPr>
        <w:t xml:space="preserve"> </w:t>
      </w:r>
      <w:fldSimple w:instr=" REF _Ref461810037 \r \h  \* MERGEFORMAT ">
        <w:r w:rsidR="00B20632" w:rsidRPr="00095F81">
          <w:rPr>
            <w:szCs w:val="24"/>
          </w:rPr>
          <w:t>3.3.2.1</w:t>
        </w:r>
      </w:fldSimple>
      <w:r w:rsidRPr="00095F81">
        <w:rPr>
          <w:szCs w:val="24"/>
        </w:rPr>
        <w:t>);</w:t>
      </w:r>
    </w:p>
    <w:p w:rsidR="00133419" w:rsidRPr="00095F81"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095F81">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5"/>
    <w:p w:rsidR="002509E6" w:rsidRPr="00095F81" w:rsidRDefault="009A6246" w:rsidP="00363FC9">
      <w:pPr>
        <w:pStyle w:val="Times12"/>
        <w:numPr>
          <w:ilvl w:val="3"/>
          <w:numId w:val="9"/>
        </w:numPr>
        <w:tabs>
          <w:tab w:val="left" w:pos="1276"/>
          <w:tab w:val="num" w:pos="1620"/>
        </w:tabs>
        <w:spacing w:after="120"/>
        <w:ind w:left="1276" w:hanging="360"/>
        <w:rPr>
          <w:szCs w:val="24"/>
        </w:rPr>
      </w:pPr>
      <w:r w:rsidRPr="00095F81">
        <w:rPr>
          <w:szCs w:val="24"/>
        </w:rPr>
        <w:t>Порядок размещения документов в составе Заявки с составлением описи всех документов с указанием томов и страниц:</w:t>
      </w:r>
    </w:p>
    <w:p w:rsidR="002509E6" w:rsidRPr="00095F81" w:rsidRDefault="00797B39" w:rsidP="00363FC9">
      <w:pPr>
        <w:pStyle w:val="Times12"/>
        <w:numPr>
          <w:ilvl w:val="0"/>
          <w:numId w:val="21"/>
        </w:numPr>
        <w:tabs>
          <w:tab w:val="left" w:pos="0"/>
          <w:tab w:val="left" w:pos="1276"/>
        </w:tabs>
        <w:spacing w:after="120"/>
        <w:ind w:left="1276"/>
        <w:rPr>
          <w:szCs w:val="24"/>
        </w:rPr>
      </w:pPr>
      <w:r w:rsidRPr="00095F81">
        <w:rPr>
          <w:bCs w:val="0"/>
          <w:szCs w:val="24"/>
        </w:rPr>
        <w:t>Письмо о подаче оферты (</w:t>
      </w:r>
      <w:r w:rsidRPr="00095F81">
        <w:rPr>
          <w:bCs w:val="0"/>
          <w:spacing w:val="-2"/>
          <w:szCs w:val="24"/>
        </w:rPr>
        <w:t>под</w:t>
      </w:r>
      <w:r w:rsidRPr="00095F81">
        <w:rPr>
          <w:bCs w:val="0"/>
          <w:szCs w:val="24"/>
        </w:rPr>
        <w:t xml:space="preserve">раздел </w:t>
      </w:r>
      <w:fldSimple w:instr=" REF _Ref55336310 \r \h  \* MERGEFORMAT ">
        <w:r w:rsidR="00B20632" w:rsidRPr="00095F81">
          <w:rPr>
            <w:bCs w:val="0"/>
            <w:szCs w:val="24"/>
          </w:rPr>
          <w:t>5.1</w:t>
        </w:r>
      </w:fldSimple>
      <w:r w:rsidRPr="00095F81">
        <w:rPr>
          <w:bCs w:val="0"/>
          <w:szCs w:val="24"/>
        </w:rPr>
        <w:t>);</w:t>
      </w:r>
    </w:p>
    <w:p w:rsidR="009A6246" w:rsidRPr="00095F81" w:rsidRDefault="009A6246" w:rsidP="00363FC9">
      <w:pPr>
        <w:pStyle w:val="Times12"/>
        <w:numPr>
          <w:ilvl w:val="0"/>
          <w:numId w:val="21"/>
        </w:numPr>
        <w:tabs>
          <w:tab w:val="left" w:pos="0"/>
          <w:tab w:val="left" w:pos="1276"/>
        </w:tabs>
        <w:spacing w:after="120"/>
        <w:ind w:left="1276"/>
        <w:rPr>
          <w:szCs w:val="24"/>
        </w:rPr>
      </w:pPr>
      <w:proofErr w:type="spellStart"/>
      <w:r w:rsidRPr="00095F81">
        <w:t>Антикоррупционные</w:t>
      </w:r>
      <w:proofErr w:type="spellEnd"/>
      <w:r w:rsidRPr="00095F81">
        <w:t xml:space="preserve"> обязательства (подраздел </w:t>
      </w:r>
      <w:fldSimple w:instr=" REF _Ref440271964 \r \h  \* MERGEFORMAT ">
        <w:r w:rsidR="00B20632" w:rsidRPr="00095F81">
          <w:t>5.1.3</w:t>
        </w:r>
      </w:fldSimple>
      <w:r w:rsidRPr="00095F81">
        <w:t>);</w:t>
      </w:r>
    </w:p>
    <w:p w:rsidR="009A6246" w:rsidRPr="00095F81" w:rsidRDefault="009A6246" w:rsidP="00363FC9">
      <w:pPr>
        <w:pStyle w:val="Times12"/>
        <w:numPr>
          <w:ilvl w:val="0"/>
          <w:numId w:val="21"/>
        </w:numPr>
        <w:tabs>
          <w:tab w:val="left" w:pos="0"/>
          <w:tab w:val="left" w:pos="1276"/>
        </w:tabs>
        <w:spacing w:after="120"/>
        <w:ind w:left="1276"/>
        <w:rPr>
          <w:szCs w:val="24"/>
        </w:rPr>
      </w:pPr>
      <w:r w:rsidRPr="00095F81">
        <w:rPr>
          <w:szCs w:val="24"/>
        </w:rPr>
        <w:t>Докумен</w:t>
      </w:r>
      <w:proofErr w:type="gramStart"/>
      <w:r w:rsidRPr="00095F81">
        <w:rPr>
          <w:szCs w:val="24"/>
        </w:rPr>
        <w:t>т(</w:t>
      </w:r>
      <w:proofErr w:type="spellStart"/>
      <w:proofErr w:type="gramEnd"/>
      <w:r w:rsidRPr="00095F81">
        <w:rPr>
          <w:szCs w:val="24"/>
        </w:rPr>
        <w:t>ы</w:t>
      </w:r>
      <w:proofErr w:type="spellEnd"/>
      <w:r w:rsidRPr="00095F81">
        <w:rPr>
          <w:szCs w:val="24"/>
        </w:rPr>
        <w:t xml:space="preserve">) в соответствии с </w:t>
      </w:r>
      <w:proofErr w:type="spellStart"/>
      <w:r w:rsidRPr="00095F81">
        <w:rPr>
          <w:szCs w:val="24"/>
        </w:rPr>
        <w:t>пп</w:t>
      </w:r>
      <w:proofErr w:type="spellEnd"/>
      <w:r w:rsidRPr="00095F81">
        <w:rPr>
          <w:szCs w:val="24"/>
        </w:rPr>
        <w:t xml:space="preserve">. </w:t>
      </w:r>
      <w:fldSimple w:instr=" REF _Ref461810189 \r \h  \* MERGEFORMAT ">
        <w:r w:rsidR="00B20632" w:rsidRPr="00095F81">
          <w:rPr>
            <w:szCs w:val="24"/>
          </w:rPr>
          <w:t>б)</w:t>
        </w:r>
      </w:fldSimple>
      <w:r w:rsidRPr="00095F81">
        <w:rPr>
          <w:szCs w:val="24"/>
        </w:rPr>
        <w:t xml:space="preserve"> п.</w:t>
      </w:r>
      <w:fldSimple w:instr=" REF _Ref461810037 \r \h  \* MERGEFORMAT ">
        <w:r w:rsidR="00B20632" w:rsidRPr="00095F81">
          <w:rPr>
            <w:szCs w:val="24"/>
          </w:rPr>
          <w:t>3.3.2.1</w:t>
        </w:r>
      </w:fldSimple>
      <w:r w:rsidRPr="00095F81">
        <w:rPr>
          <w:szCs w:val="24"/>
        </w:rPr>
        <w:t>;</w:t>
      </w:r>
    </w:p>
    <w:p w:rsidR="009A6246" w:rsidRPr="00095F81" w:rsidRDefault="009A6246" w:rsidP="00363FC9">
      <w:pPr>
        <w:pStyle w:val="Times12"/>
        <w:numPr>
          <w:ilvl w:val="0"/>
          <w:numId w:val="21"/>
        </w:numPr>
        <w:tabs>
          <w:tab w:val="left" w:pos="0"/>
          <w:tab w:val="left" w:pos="1276"/>
        </w:tabs>
        <w:spacing w:after="120"/>
        <w:ind w:left="1276"/>
        <w:rPr>
          <w:szCs w:val="24"/>
        </w:rPr>
      </w:pPr>
      <w:r w:rsidRPr="00095F81">
        <w:rPr>
          <w:bCs w:val="0"/>
          <w:szCs w:val="24"/>
        </w:rPr>
        <w:t xml:space="preserve">Техническое предложение </w:t>
      </w:r>
      <w:r w:rsidRPr="00095F81">
        <w:rPr>
          <w:bCs w:val="0"/>
          <w:spacing w:val="-1"/>
          <w:szCs w:val="24"/>
        </w:rPr>
        <w:t>(</w:t>
      </w:r>
      <w:r w:rsidRPr="00095F81">
        <w:rPr>
          <w:bCs w:val="0"/>
          <w:spacing w:val="-2"/>
          <w:szCs w:val="24"/>
        </w:rPr>
        <w:t>под</w:t>
      </w:r>
      <w:r w:rsidRPr="00095F81">
        <w:rPr>
          <w:bCs w:val="0"/>
          <w:szCs w:val="24"/>
        </w:rPr>
        <w:t xml:space="preserve">раздел </w:t>
      </w:r>
      <w:fldSimple w:instr=" REF _Ref440537086 \r \h  \* MERGEFORMAT ">
        <w:r w:rsidR="00B20632" w:rsidRPr="00095F81">
          <w:rPr>
            <w:szCs w:val="24"/>
          </w:rPr>
          <w:t>5.3</w:t>
        </w:r>
      </w:fldSimple>
      <w:r w:rsidRPr="00095F81">
        <w:rPr>
          <w:bCs w:val="0"/>
          <w:spacing w:val="-1"/>
          <w:szCs w:val="24"/>
        </w:rPr>
        <w:t xml:space="preserve">), </w:t>
      </w:r>
      <w:r w:rsidRPr="00095F81">
        <w:rPr>
          <w:szCs w:val="24"/>
        </w:rPr>
        <w:t>предварительный договор комплексного страхования строительно-монтажных рисков (</w:t>
      </w:r>
      <w:proofErr w:type="spellStart"/>
      <w:r w:rsidRPr="00095F81">
        <w:rPr>
          <w:szCs w:val="24"/>
        </w:rPr>
        <w:t>пп</w:t>
      </w:r>
      <w:proofErr w:type="spellEnd"/>
      <w:r w:rsidRPr="00095F81">
        <w:rPr>
          <w:szCs w:val="24"/>
        </w:rPr>
        <w:t xml:space="preserve">. </w:t>
      </w:r>
      <w:fldSimple w:instr=" REF _Ref440552284 \r \h  \* MERGEFORMAT ">
        <w:r w:rsidR="00B20632" w:rsidRPr="00095F81">
          <w:rPr>
            <w:szCs w:val="24"/>
          </w:rPr>
          <w:t>г)</w:t>
        </w:r>
      </w:fldSimple>
      <w:r w:rsidRPr="00095F81">
        <w:rPr>
          <w:szCs w:val="24"/>
        </w:rPr>
        <w:t xml:space="preserve"> пункта </w:t>
      </w:r>
      <w:fldSimple w:instr=" REF _Ref461810037 \r \h  \* MERGEFORMAT ">
        <w:r w:rsidR="00B20632" w:rsidRPr="00095F81">
          <w:rPr>
            <w:szCs w:val="24"/>
          </w:rPr>
          <w:t>3.3.2.1</w:t>
        </w:r>
      </w:fldSimple>
      <w:r w:rsidRPr="00095F81">
        <w:rPr>
          <w:szCs w:val="24"/>
        </w:rPr>
        <w:t xml:space="preserve">) </w:t>
      </w:r>
      <w:r w:rsidRPr="00095F81">
        <w:rPr>
          <w:bCs w:val="0"/>
          <w:szCs w:val="24"/>
        </w:rPr>
        <w:t>оформляются отдельным архивом «Техническое предложение Участника __________»;</w:t>
      </w:r>
    </w:p>
    <w:p w:rsidR="009A6246" w:rsidRPr="00095F81" w:rsidRDefault="000557B4" w:rsidP="00363FC9">
      <w:pPr>
        <w:pStyle w:val="Times12"/>
        <w:numPr>
          <w:ilvl w:val="0"/>
          <w:numId w:val="21"/>
        </w:numPr>
        <w:tabs>
          <w:tab w:val="left" w:pos="0"/>
          <w:tab w:val="left" w:pos="1276"/>
        </w:tabs>
        <w:spacing w:after="120"/>
        <w:ind w:left="1276"/>
        <w:rPr>
          <w:szCs w:val="24"/>
        </w:rPr>
      </w:pPr>
      <w:r w:rsidRPr="00095F81">
        <w:rPr>
          <w:bCs w:val="0"/>
          <w:szCs w:val="24"/>
        </w:rPr>
        <w:t>Сводная таблица стоимости работ (</w:t>
      </w:r>
      <w:r w:rsidRPr="00095F81">
        <w:rPr>
          <w:bCs w:val="0"/>
          <w:spacing w:val="-2"/>
          <w:szCs w:val="24"/>
        </w:rPr>
        <w:t>под</w:t>
      </w:r>
      <w:r w:rsidRPr="00095F81">
        <w:rPr>
          <w:bCs w:val="0"/>
          <w:szCs w:val="24"/>
        </w:rPr>
        <w:t xml:space="preserve">раздел </w:t>
      </w:r>
      <w:fldSimple w:instr=" REF _Ref462067635 \r \h  \* MERGEFORMAT ">
        <w:r w:rsidR="00B20632" w:rsidRPr="00095F81">
          <w:rPr>
            <w:bCs w:val="0"/>
            <w:szCs w:val="24"/>
          </w:rPr>
          <w:t>5.2</w:t>
        </w:r>
      </w:fldSimple>
      <w:r w:rsidRPr="00095F81">
        <w:rPr>
          <w:bCs w:val="0"/>
          <w:szCs w:val="24"/>
        </w:rPr>
        <w:t>)</w:t>
      </w:r>
      <w:r w:rsidR="009A6246" w:rsidRPr="00095F81">
        <w:rPr>
          <w:bCs w:val="0"/>
          <w:szCs w:val="24"/>
        </w:rPr>
        <w:t>;</w:t>
      </w:r>
    </w:p>
    <w:p w:rsidR="009A6246" w:rsidRPr="00095F81" w:rsidRDefault="000557B4" w:rsidP="00363FC9">
      <w:pPr>
        <w:pStyle w:val="Times12"/>
        <w:numPr>
          <w:ilvl w:val="0"/>
          <w:numId w:val="21"/>
        </w:numPr>
        <w:tabs>
          <w:tab w:val="left" w:pos="0"/>
          <w:tab w:val="left" w:pos="1276"/>
        </w:tabs>
        <w:spacing w:after="120"/>
        <w:ind w:left="1276"/>
        <w:rPr>
          <w:szCs w:val="24"/>
        </w:rPr>
      </w:pPr>
      <w:r w:rsidRPr="00095F81">
        <w:rPr>
          <w:bCs w:val="0"/>
          <w:szCs w:val="24"/>
        </w:rPr>
        <w:t>График выполнения работ (</w:t>
      </w:r>
      <w:r w:rsidRPr="00095F81">
        <w:rPr>
          <w:bCs w:val="0"/>
          <w:spacing w:val="-2"/>
          <w:szCs w:val="24"/>
        </w:rPr>
        <w:t>под</w:t>
      </w:r>
      <w:r w:rsidRPr="00095F81">
        <w:rPr>
          <w:bCs w:val="0"/>
          <w:szCs w:val="24"/>
        </w:rPr>
        <w:t xml:space="preserve">раздел </w:t>
      </w:r>
      <w:fldSimple w:instr=" REF _Ref462067657 \r \h  \* MERGEFORMAT ">
        <w:r w:rsidR="00B20632" w:rsidRPr="00095F81">
          <w:rPr>
            <w:bCs w:val="0"/>
            <w:szCs w:val="24"/>
          </w:rPr>
          <w:t>5.4</w:t>
        </w:r>
      </w:fldSimple>
      <w:r w:rsidRPr="00095F81">
        <w:rPr>
          <w:bCs w:val="0"/>
          <w:szCs w:val="24"/>
        </w:rPr>
        <w:t>)</w:t>
      </w:r>
      <w:r w:rsidR="009A6246" w:rsidRPr="00095F81">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B20632" w:rsidRPr="00B20632">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B20632" w:rsidRPr="00B20632">
          <w:rPr>
            <w:bCs w:val="0"/>
            <w:szCs w:val="24"/>
          </w:rPr>
          <w:t>5.6</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fldSimple w:instr=" REF _Ref461810318 \r \h  \* MERGEFORMAT ">
        <w:r w:rsidR="00B20632" w:rsidRPr="00B20632">
          <w:rPr>
            <w:bCs w:val="0"/>
            <w:szCs w:val="24"/>
          </w:rPr>
          <w:t>5.7.1</w:t>
        </w:r>
      </w:fldSimple>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095F81" w:rsidRDefault="009A6246" w:rsidP="00363FC9">
      <w:pPr>
        <w:pStyle w:val="Times12"/>
        <w:numPr>
          <w:ilvl w:val="0"/>
          <w:numId w:val="21"/>
        </w:numPr>
        <w:tabs>
          <w:tab w:val="left" w:pos="0"/>
          <w:tab w:val="left" w:pos="1276"/>
        </w:tabs>
        <w:spacing w:after="120"/>
        <w:ind w:left="1276"/>
        <w:rPr>
          <w:bCs w:val="0"/>
          <w:szCs w:val="24"/>
        </w:rPr>
      </w:pPr>
      <w:proofErr w:type="gramStart"/>
      <w:r w:rsidRPr="00ED5973">
        <w:rPr>
          <w:bCs w:val="0"/>
          <w:szCs w:val="24"/>
        </w:rPr>
        <w:lastRenderedPageBreak/>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fldSimple w:instr=" REF _Ref461810340 \r \h  \* MERGEFORMAT ">
        <w:r w:rsidR="00B20632" w:rsidRPr="00B20632">
          <w:rPr>
            <w:bCs w:val="0"/>
            <w:szCs w:val="24"/>
          </w:rPr>
          <w:t>5.7.2</w:t>
        </w:r>
      </w:fldSimple>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08171A">
        <w:rPr>
          <w:bCs w:val="0"/>
          <w:szCs w:val="24"/>
        </w:rPr>
        <w:t>»</w:t>
      </w:r>
      <w:r w:rsidRPr="0008171A">
        <w:rPr>
          <w:bCs w:val="0"/>
          <w:szCs w:val="24"/>
        </w:rPr>
        <w:t>). В случае</w:t>
      </w:r>
      <w:proofErr w:type="gramStart"/>
      <w:r w:rsidRPr="00ED5973">
        <w:rPr>
          <w:szCs w:val="24"/>
        </w:rPr>
        <w:t>,</w:t>
      </w:r>
      <w:proofErr w:type="gramEnd"/>
      <w:r w:rsidRPr="00ED5973">
        <w:rPr>
          <w:szCs w:val="24"/>
        </w:rPr>
        <w:t xml:space="preserve"> если Участник/</w:t>
      </w:r>
      <w:r w:rsidR="00685570">
        <w:rPr>
          <w:szCs w:val="24"/>
        </w:rPr>
        <w:t>субподрядчик/</w:t>
      </w:r>
      <w:r w:rsidRPr="00ED5973">
        <w:rPr>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w:t>
      </w:r>
      <w:r w:rsidRPr="00095F81">
        <w:rPr>
          <w:szCs w:val="24"/>
        </w:rPr>
        <w:t>принадлежности его к субъектам малого и среднего предпринимательства</w:t>
      </w:r>
      <w:r w:rsidRPr="00095F81">
        <w:rPr>
          <w:bCs w:val="0"/>
          <w:szCs w:val="24"/>
        </w:rPr>
        <w:t>;</w:t>
      </w:r>
    </w:p>
    <w:p w:rsidR="009A6246" w:rsidRPr="00095F81" w:rsidRDefault="009A6246" w:rsidP="00363FC9">
      <w:pPr>
        <w:pStyle w:val="Times12"/>
        <w:numPr>
          <w:ilvl w:val="0"/>
          <w:numId w:val="21"/>
        </w:numPr>
        <w:tabs>
          <w:tab w:val="left" w:pos="0"/>
          <w:tab w:val="left" w:pos="1276"/>
        </w:tabs>
        <w:spacing w:after="120"/>
        <w:ind w:left="1276"/>
        <w:rPr>
          <w:szCs w:val="24"/>
        </w:rPr>
      </w:pPr>
      <w:proofErr w:type="gramStart"/>
      <w:r w:rsidRPr="00095F81">
        <w:rPr>
          <w:bCs w:val="0"/>
          <w:szCs w:val="24"/>
        </w:rPr>
        <w:t>Документы, подтверждающие соответствие требованиям, предъявляемым к Участнику (подраздел</w:t>
      </w:r>
      <w:r w:rsidR="001A5957" w:rsidRPr="00095F81">
        <w:rPr>
          <w:bCs w:val="0"/>
          <w:szCs w:val="24"/>
        </w:rPr>
        <w:t xml:space="preserve"> </w:t>
      </w:r>
      <w:fldSimple w:instr=" REF _Ref461810037 \r \h  \* MERGEFORMAT ">
        <w:r w:rsidR="00B20632" w:rsidRPr="00095F81">
          <w:rPr>
            <w:bCs w:val="0"/>
            <w:szCs w:val="24"/>
          </w:rPr>
          <w:t>3.3.2.1</w:t>
        </w:r>
      </w:fldSimple>
      <w:r w:rsidRPr="00095F81">
        <w:rPr>
          <w:bCs w:val="0"/>
          <w:szCs w:val="24"/>
        </w:rPr>
        <w:t xml:space="preserve">, за исключением документов, указанных в </w:t>
      </w:r>
      <w:proofErr w:type="spellStart"/>
      <w:r w:rsidRPr="00095F81">
        <w:rPr>
          <w:szCs w:val="24"/>
        </w:rPr>
        <w:t>пп</w:t>
      </w:r>
      <w:proofErr w:type="spellEnd"/>
      <w:r w:rsidRPr="00095F81">
        <w:rPr>
          <w:szCs w:val="24"/>
        </w:rPr>
        <w:t>.</w:t>
      </w:r>
      <w:r w:rsidR="001A5957" w:rsidRPr="00095F81">
        <w:rPr>
          <w:szCs w:val="24"/>
        </w:rPr>
        <w:t xml:space="preserve"> </w:t>
      </w:r>
      <w:fldSimple w:instr=" REF _Ref461810189 \r \h  \* MERGEFORMAT ">
        <w:r w:rsidR="00B20632" w:rsidRPr="00095F81">
          <w:rPr>
            <w:szCs w:val="24"/>
          </w:rPr>
          <w:t>б)</w:t>
        </w:r>
      </w:fldSimple>
      <w:r w:rsidRPr="00095F81">
        <w:rPr>
          <w:szCs w:val="24"/>
        </w:rPr>
        <w:t xml:space="preserve">, </w:t>
      </w:r>
      <w:fldSimple w:instr=" REF _Ref440552284 \r \h  \* MERGEFORMAT ">
        <w:r w:rsidR="00B20632" w:rsidRPr="00095F81">
          <w:rPr>
            <w:szCs w:val="24"/>
          </w:rPr>
          <w:t>г)</w:t>
        </w:r>
      </w:fldSimple>
      <w:r w:rsidR="00066E0B" w:rsidRPr="00095F81">
        <w:rPr>
          <w:szCs w:val="24"/>
        </w:rPr>
        <w:t xml:space="preserve">, </w:t>
      </w:r>
      <w:fldSimple w:instr=" REF _Ref440372326 \r \h  \* MERGEFORMAT ">
        <w:r w:rsidR="00B20632" w:rsidRPr="00095F81">
          <w:t>е)</w:t>
        </w:r>
      </w:fldSimple>
      <w:r w:rsidRPr="00095F81">
        <w:rPr>
          <w:szCs w:val="24"/>
        </w:rPr>
        <w:t xml:space="preserve">, </w:t>
      </w:r>
      <w:r w:rsidR="00A30DDB" w:rsidRPr="00095F81">
        <w:fldChar w:fldCharType="begin"/>
      </w:r>
      <w:r w:rsidR="00390BE3" w:rsidRPr="00095F81">
        <w:instrText xml:space="preserve"> REF _Ref440371812 \r \h  \* MERGEFORMAT </w:instrText>
      </w:r>
      <w:r w:rsidR="00A30DDB" w:rsidRPr="00095F81">
        <w:fldChar w:fldCharType="separate"/>
      </w:r>
      <w:proofErr w:type="spellStart"/>
      <w:r w:rsidR="00B20632" w:rsidRPr="00095F81">
        <w:rPr>
          <w:szCs w:val="24"/>
        </w:rPr>
        <w:t>н</w:t>
      </w:r>
      <w:proofErr w:type="spellEnd"/>
      <w:r w:rsidR="00B20632" w:rsidRPr="00095F81">
        <w:rPr>
          <w:szCs w:val="24"/>
        </w:rPr>
        <w:t>)</w:t>
      </w:r>
      <w:r w:rsidR="00A30DDB" w:rsidRPr="00095F81">
        <w:fldChar w:fldCharType="end"/>
      </w:r>
      <w:r w:rsidRPr="00095F81">
        <w:rPr>
          <w:szCs w:val="24"/>
        </w:rPr>
        <w:t xml:space="preserve">, </w:t>
      </w:r>
      <w:fldSimple w:instr=" REF _Ref440371822 \r \h  \* MERGEFORMAT ">
        <w:r w:rsidR="00B20632" w:rsidRPr="00095F81">
          <w:rPr>
            <w:szCs w:val="24"/>
          </w:rPr>
          <w:t>о)</w:t>
        </w:r>
      </w:fldSimple>
      <w:r w:rsidRPr="00095F81">
        <w:rPr>
          <w:szCs w:val="24"/>
        </w:rPr>
        <w:t xml:space="preserve">, </w:t>
      </w:r>
      <w:r w:rsidR="00A30DDB" w:rsidRPr="00095F81">
        <w:fldChar w:fldCharType="begin"/>
      </w:r>
      <w:r w:rsidR="00390BE3" w:rsidRPr="00095F81">
        <w:instrText xml:space="preserve"> REF _Ref441574561 \r \h  \* MERGEFORMAT </w:instrText>
      </w:r>
      <w:r w:rsidR="00A30DDB" w:rsidRPr="00095F81">
        <w:fldChar w:fldCharType="separate"/>
      </w:r>
      <w:proofErr w:type="spellStart"/>
      <w:r w:rsidR="00B20632" w:rsidRPr="00095F81">
        <w:rPr>
          <w:szCs w:val="24"/>
        </w:rPr>
        <w:t>ф</w:t>
      </w:r>
      <w:proofErr w:type="spellEnd"/>
      <w:r w:rsidR="00B20632" w:rsidRPr="00095F81">
        <w:rPr>
          <w:szCs w:val="24"/>
        </w:rPr>
        <w:t>)</w:t>
      </w:r>
      <w:r w:rsidR="00A30DDB" w:rsidRPr="00095F81">
        <w:fldChar w:fldCharType="end"/>
      </w:r>
      <w:r w:rsidRPr="00095F81">
        <w:rPr>
          <w:szCs w:val="24"/>
        </w:rPr>
        <w:t xml:space="preserve"> п. </w:t>
      </w:r>
      <w:fldSimple w:instr=" REF _Ref461810037 \r \h  \* MERGEFORMAT ">
        <w:r w:rsidR="00B20632" w:rsidRPr="00095F81">
          <w:rPr>
            <w:szCs w:val="24"/>
          </w:rPr>
          <w:t>3.3.2.1</w:t>
        </w:r>
      </w:fldSimple>
      <w:r w:rsidRPr="00095F81">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095F81">
        <w:rPr>
          <w:bCs w:val="0"/>
          <w:szCs w:val="24"/>
        </w:rPr>
        <w:t>Если Заявка подается Участником с привлечением субподрядчиков</w:t>
      </w:r>
      <w:r w:rsidR="005F207D" w:rsidRPr="00095F81">
        <w:rPr>
          <w:bCs w:val="0"/>
          <w:szCs w:val="24"/>
        </w:rPr>
        <w:t>,</w:t>
      </w:r>
      <w:r w:rsidRPr="00095F81">
        <w:rPr>
          <w:bCs w:val="0"/>
          <w:szCs w:val="24"/>
        </w:rPr>
        <w:t xml:space="preserve"> </w:t>
      </w:r>
      <w:r w:rsidR="005F207D" w:rsidRPr="00095F81">
        <w:rPr>
          <w:bCs w:val="0"/>
          <w:szCs w:val="24"/>
        </w:rPr>
        <w:t xml:space="preserve">то дополнительно в состав Заявки включаются документы, указанные в подразделе </w:t>
      </w:r>
      <w:fldSimple w:instr=" REF _Ref306143446 \r \h  \* MERGEFORMAT ">
        <w:r w:rsidR="00B20632" w:rsidRPr="00095F81">
          <w:rPr>
            <w:bCs w:val="0"/>
            <w:szCs w:val="24"/>
          </w:rPr>
          <w:t>3.3.3.3</w:t>
        </w:r>
      </w:fldSimple>
      <w:r w:rsidR="005F207D" w:rsidRPr="00095F81">
        <w:t xml:space="preserve">. </w:t>
      </w:r>
      <w:r w:rsidR="005F207D" w:rsidRPr="00095F81">
        <w:rPr>
          <w:bCs w:val="0"/>
          <w:szCs w:val="24"/>
        </w:rPr>
        <w:t>Документы для каждого субподрядчика готовятся с оформлением отдельного архива «Документы</w:t>
      </w:r>
      <w:r w:rsidR="005F207D" w:rsidRPr="005F207D">
        <w:rPr>
          <w:bCs w:val="0"/>
          <w:szCs w:val="24"/>
        </w:rPr>
        <w:t xml:space="preserve">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B20632" w:rsidRPr="00B20632">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26"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B20632" w:rsidRPr="00B20632">
          <w:rPr>
            <w:szCs w:val="24"/>
          </w:rPr>
          <w:t>3.4.8.4</w:t>
        </w:r>
      </w:fldSimple>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6"/>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fldSimple w:instr=" REF _Ref440270602 \r \h  \* MERGEFORMAT ">
        <w:r w:rsidR="00B20632">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B20632" w:rsidRPr="00B20632">
          <w:rPr>
            <w:szCs w:val="24"/>
          </w:rPr>
          <w:t>3.4.2</w:t>
        </w:r>
      </w:fldSimple>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B20632" w:rsidRPr="00B20632">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B20632" w:rsidRPr="00B20632">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7"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7"/>
    </w:p>
    <w:p w:rsidR="00DB69FD" w:rsidRPr="0008171A" w:rsidRDefault="00DB69FD" w:rsidP="00363FC9">
      <w:pPr>
        <w:pStyle w:val="Times12"/>
        <w:numPr>
          <w:ilvl w:val="3"/>
          <w:numId w:val="9"/>
        </w:numPr>
        <w:spacing w:after="120"/>
        <w:ind w:left="0" w:firstLine="540"/>
        <w:rPr>
          <w:szCs w:val="24"/>
        </w:rPr>
      </w:pPr>
      <w:bookmarkStart w:id="928" w:name="_Ref195087786"/>
      <w:r w:rsidRPr="0008171A">
        <w:rPr>
          <w:bCs w:val="0"/>
          <w:szCs w:val="24"/>
        </w:rPr>
        <w:t>Каждый документ, входящий в Заявку, должен быть скреплен печатью Участника.</w:t>
      </w:r>
      <w:bookmarkEnd w:id="928"/>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Pr="00095F81"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B20632" w:rsidRPr="00B20632">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B20632" w:rsidRPr="00B20632">
          <w:rPr>
            <w:bCs w:val="0"/>
            <w:szCs w:val="24"/>
          </w:rPr>
          <w:t>5.4</w:t>
        </w:r>
      </w:fldSimple>
      <w:r w:rsidRPr="00F11A50">
        <w:rPr>
          <w:bCs w:val="0"/>
          <w:szCs w:val="24"/>
        </w:rPr>
        <w:t>)</w:t>
      </w:r>
      <w:r w:rsidRPr="00F11A50">
        <w:rPr>
          <w:szCs w:val="24"/>
        </w:rPr>
        <w:t xml:space="preserve"> – условия по </w:t>
      </w:r>
      <w:r w:rsidRPr="00F11A50">
        <w:rPr>
          <w:szCs w:val="24"/>
        </w:rPr>
        <w:lastRenderedPageBreak/>
        <w:t xml:space="preserve">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B20632" w:rsidRPr="00B20632">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w:t>
      </w:r>
      <w:r w:rsidRPr="00095F81">
        <w:rPr>
          <w:szCs w:val="24"/>
        </w:rPr>
        <w:t xml:space="preserve">подаче оферты </w:t>
      </w:r>
      <w:r w:rsidRPr="00095F81">
        <w:rPr>
          <w:bCs w:val="0"/>
          <w:spacing w:val="-2"/>
          <w:szCs w:val="24"/>
        </w:rPr>
        <w:t>(</w:t>
      </w:r>
      <w:r w:rsidRPr="00095F81">
        <w:rPr>
          <w:bCs w:val="0"/>
          <w:szCs w:val="24"/>
        </w:rPr>
        <w:t xml:space="preserve">раздел </w:t>
      </w:r>
      <w:fldSimple w:instr=" REF _Ref55336310 \r \h  \* MERGEFORMAT ">
        <w:r w:rsidR="00B20632" w:rsidRPr="00095F81">
          <w:rPr>
            <w:bCs w:val="0"/>
            <w:szCs w:val="24"/>
          </w:rPr>
          <w:t>5.1</w:t>
        </w:r>
      </w:fldSimple>
      <w:r w:rsidRPr="00095F81">
        <w:rPr>
          <w:bCs w:val="0"/>
          <w:szCs w:val="24"/>
        </w:rPr>
        <w:t>)</w:t>
      </w:r>
      <w:r w:rsidRPr="00095F81">
        <w:rPr>
          <w:szCs w:val="24"/>
        </w:rPr>
        <w:t>.</w:t>
      </w:r>
    </w:p>
    <w:p w:rsidR="001177DF" w:rsidRPr="00095F81" w:rsidRDefault="001177DF" w:rsidP="00363FC9">
      <w:pPr>
        <w:pStyle w:val="Times12"/>
        <w:numPr>
          <w:ilvl w:val="3"/>
          <w:numId w:val="9"/>
        </w:numPr>
        <w:spacing w:after="120"/>
        <w:ind w:left="0" w:firstLine="540"/>
        <w:rPr>
          <w:szCs w:val="24"/>
        </w:rPr>
      </w:pPr>
      <w:bookmarkStart w:id="929" w:name="_Ref440550568"/>
      <w:r w:rsidRPr="00095F8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095F81">
        <w:rPr>
          <w:bCs w:val="0"/>
          <w:szCs w:val="24"/>
        </w:rPr>
        <w:t xml:space="preserve">, в случае признания Участника </w:t>
      </w:r>
      <w:r w:rsidR="003A408E" w:rsidRPr="00095F81">
        <w:rPr>
          <w:bCs w:val="0"/>
          <w:szCs w:val="24"/>
        </w:rPr>
        <w:t>Победителем</w:t>
      </w:r>
      <w:r w:rsidRPr="00095F81">
        <w:rPr>
          <w:bCs w:val="0"/>
          <w:szCs w:val="24"/>
        </w:rPr>
        <w:t xml:space="preserve">, </w:t>
      </w:r>
      <w:r w:rsidRPr="00095F81">
        <w:rPr>
          <w:szCs w:val="24"/>
        </w:rPr>
        <w:t>должен быть заключен со страховой компанией, отвечающей следующим требованиям:</w:t>
      </w:r>
      <w:bookmarkEnd w:id="929"/>
    </w:p>
    <w:p w:rsidR="00E50C37" w:rsidRPr="00095F81" w:rsidRDefault="003A408E" w:rsidP="00363FC9">
      <w:pPr>
        <w:pStyle w:val="Times12"/>
        <w:numPr>
          <w:ilvl w:val="0"/>
          <w:numId w:val="71"/>
        </w:numPr>
        <w:tabs>
          <w:tab w:val="left" w:pos="1276"/>
        </w:tabs>
        <w:spacing w:after="120"/>
        <w:ind w:left="1276" w:hanging="425"/>
        <w:rPr>
          <w:szCs w:val="24"/>
        </w:rPr>
      </w:pPr>
      <w:proofErr w:type="gramStart"/>
      <w:r w:rsidRPr="00095F81">
        <w:rPr>
          <w:szCs w:val="24"/>
        </w:rPr>
        <w:t>зарегистрирована</w:t>
      </w:r>
      <w:proofErr w:type="gramEnd"/>
      <w:r w:rsidRPr="00095F81">
        <w:rPr>
          <w:szCs w:val="24"/>
        </w:rPr>
        <w:t xml:space="preserve"> на территории Российской Федерации;</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размер оплаченного уставного капитала составляет не менее 500 млн. рублей;</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опыт работы на страховом рынке - не менее 5 лет;</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размер собственного капитала - не менее 1000 млн. рублей;</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ведение отчетности по международным стандартам финансовой отчетности (МСФО);</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095F81">
        <w:rPr>
          <w:szCs w:val="24"/>
        </w:rPr>
        <w:t>Fitch</w:t>
      </w:r>
      <w:proofErr w:type="spellEnd"/>
      <w:r w:rsidRPr="00095F81">
        <w:rPr>
          <w:szCs w:val="24"/>
        </w:rPr>
        <w:t xml:space="preserve"> </w:t>
      </w:r>
      <w:proofErr w:type="spellStart"/>
      <w:r w:rsidRPr="00095F81">
        <w:rPr>
          <w:szCs w:val="24"/>
        </w:rPr>
        <w:t>Ratings</w:t>
      </w:r>
      <w:proofErr w:type="spellEnd"/>
      <w:r w:rsidRPr="00095F81">
        <w:rPr>
          <w:szCs w:val="24"/>
        </w:rPr>
        <w:t>» - не ниже «BBB-», агентством «</w:t>
      </w:r>
      <w:proofErr w:type="spellStart"/>
      <w:r w:rsidRPr="00095F81">
        <w:rPr>
          <w:szCs w:val="24"/>
        </w:rPr>
        <w:t>Moody’s</w:t>
      </w:r>
      <w:proofErr w:type="spellEnd"/>
      <w:r w:rsidRPr="00095F81">
        <w:rPr>
          <w:szCs w:val="24"/>
        </w:rPr>
        <w:t xml:space="preserve"> </w:t>
      </w:r>
      <w:proofErr w:type="spellStart"/>
      <w:r w:rsidRPr="00095F81">
        <w:rPr>
          <w:szCs w:val="24"/>
        </w:rPr>
        <w:t>Investors</w:t>
      </w:r>
      <w:proofErr w:type="spellEnd"/>
      <w:r w:rsidRPr="00095F81">
        <w:rPr>
          <w:szCs w:val="24"/>
        </w:rPr>
        <w:t xml:space="preserve"> </w:t>
      </w:r>
      <w:proofErr w:type="spellStart"/>
      <w:r w:rsidRPr="00095F81">
        <w:rPr>
          <w:szCs w:val="24"/>
        </w:rPr>
        <w:t>Service</w:t>
      </w:r>
      <w:proofErr w:type="spellEnd"/>
      <w:r w:rsidRPr="00095F81">
        <w:rPr>
          <w:szCs w:val="24"/>
        </w:rPr>
        <w:t>» - не ниже «</w:t>
      </w:r>
      <w:proofErr w:type="spellStart"/>
      <w:r w:rsidRPr="00095F81">
        <w:rPr>
          <w:szCs w:val="24"/>
        </w:rPr>
        <w:t>Baa</w:t>
      </w:r>
      <w:proofErr w:type="spellEnd"/>
      <w:r w:rsidRPr="00095F81">
        <w:rPr>
          <w:szCs w:val="24"/>
        </w:rPr>
        <w:t>»; агентством «</w:t>
      </w:r>
      <w:proofErr w:type="spellStart"/>
      <w:r w:rsidRPr="00095F81">
        <w:rPr>
          <w:szCs w:val="24"/>
        </w:rPr>
        <w:t>Standart&amp;Poor’s</w:t>
      </w:r>
      <w:proofErr w:type="spellEnd"/>
      <w:r w:rsidRPr="00095F81">
        <w:rPr>
          <w:szCs w:val="24"/>
        </w:rPr>
        <w:t>» - не ниже «BBB-»;</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наличие опыта участия в страховании и/или перестраховании рисков предприятий российской электроэнергетики;</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наличие лицензии на право проведения страхования строительно-монтажных рисков;</w:t>
      </w:r>
    </w:p>
    <w:p w:rsidR="003A408E" w:rsidRPr="00095F81" w:rsidRDefault="003A408E" w:rsidP="00363FC9">
      <w:pPr>
        <w:pStyle w:val="Times12"/>
        <w:numPr>
          <w:ilvl w:val="0"/>
          <w:numId w:val="71"/>
        </w:numPr>
        <w:tabs>
          <w:tab w:val="left" w:pos="1276"/>
        </w:tabs>
        <w:spacing w:after="120"/>
        <w:ind w:left="1276" w:hanging="425"/>
        <w:rPr>
          <w:szCs w:val="24"/>
        </w:rPr>
      </w:pPr>
      <w:r w:rsidRPr="00095F8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095F81" w:rsidRDefault="003A408E" w:rsidP="00363FC9">
      <w:pPr>
        <w:pStyle w:val="Times12"/>
        <w:numPr>
          <w:ilvl w:val="3"/>
          <w:numId w:val="9"/>
        </w:numPr>
        <w:spacing w:after="120"/>
        <w:ind w:left="0" w:firstLine="540"/>
        <w:rPr>
          <w:szCs w:val="24"/>
        </w:rPr>
      </w:pPr>
      <w:bookmarkStart w:id="930" w:name="_Ref440550647"/>
      <w:r w:rsidRPr="00095F8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30"/>
    </w:p>
    <w:p w:rsidR="00C33C5C" w:rsidRPr="00095F81" w:rsidRDefault="00C33C5C" w:rsidP="00363FC9">
      <w:pPr>
        <w:pStyle w:val="a2"/>
        <w:numPr>
          <w:ilvl w:val="0"/>
          <w:numId w:val="74"/>
        </w:numPr>
        <w:tabs>
          <w:tab w:val="left" w:pos="1276"/>
        </w:tabs>
        <w:spacing w:before="14" w:after="14" w:line="240" w:lineRule="auto"/>
        <w:ind w:left="1276" w:hanging="567"/>
        <w:rPr>
          <w:sz w:val="24"/>
          <w:szCs w:val="24"/>
        </w:rPr>
      </w:pPr>
      <w:r w:rsidRPr="00095F81">
        <w:rPr>
          <w:sz w:val="24"/>
          <w:szCs w:val="24"/>
        </w:rPr>
        <w:t>Требования к условиям страхования:</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095F81">
        <w:rPr>
          <w:rFonts w:ascii="Times New Roman" w:hAnsi="Times New Roman"/>
          <w:sz w:val="24"/>
          <w:szCs w:val="24"/>
        </w:rPr>
        <w:t>но</w:t>
      </w:r>
      <w:proofErr w:type="gramEnd"/>
      <w:r w:rsidRPr="00095F81">
        <w:rPr>
          <w:rFonts w:ascii="Times New Roman" w:hAnsi="Times New Roman"/>
          <w:sz w:val="24"/>
          <w:szCs w:val="24"/>
        </w:rPr>
        <w:t xml:space="preserve"> не ограничиваясь следующим:</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пожар, взрыв, удар молнии, падение летательных аппаратов;</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proofErr w:type="gramStart"/>
      <w:r w:rsidRPr="00095F81">
        <w:rPr>
          <w:rFonts w:ascii="Times New Roman" w:hAnsi="Times New Roman"/>
          <w:sz w:val="24"/>
          <w:szCs w:val="24"/>
        </w:rPr>
        <w:t>стихийные бедствия - буря, град, землетрясение, сель, сход снежных лавин, наводнение, обвал;</w:t>
      </w:r>
      <w:proofErr w:type="gramEnd"/>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просадка грунта, подтопление грунтовыми водами;</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преднамеренные действия третьих лиц, направленные на повреждение застрахованного имущества, кражи </w:t>
      </w:r>
      <w:proofErr w:type="gramStart"/>
      <w:r w:rsidRPr="00095F81">
        <w:rPr>
          <w:rFonts w:ascii="Times New Roman" w:hAnsi="Times New Roman"/>
          <w:sz w:val="24"/>
          <w:szCs w:val="24"/>
        </w:rPr>
        <w:t>со</w:t>
      </w:r>
      <w:proofErr w:type="gramEnd"/>
      <w:r w:rsidRPr="00095F81">
        <w:rPr>
          <w:rFonts w:ascii="Times New Roman" w:hAnsi="Times New Roman"/>
          <w:sz w:val="24"/>
          <w:szCs w:val="24"/>
        </w:rPr>
        <w:t xml:space="preserve"> взломом, грабежа и разбоя;</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авария инженерных сетей - водопровода, канализации, теплоснабжения;</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ошибка при монтаже;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w:t>
      </w:r>
      <w:r w:rsidRPr="00095F81">
        <w:rPr>
          <w:rFonts w:ascii="Times New Roman" w:hAnsi="Times New Roman"/>
          <w:sz w:val="24"/>
          <w:szCs w:val="24"/>
        </w:rPr>
        <w:lastRenderedPageBreak/>
        <w:t xml:space="preserve">понести в связи: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с </w:t>
      </w:r>
      <w:proofErr w:type="spellStart"/>
      <w:r w:rsidRPr="00095F81">
        <w:rPr>
          <w:rFonts w:ascii="Times New Roman" w:hAnsi="Times New Roman"/>
          <w:sz w:val="24"/>
          <w:szCs w:val="24"/>
        </w:rPr>
        <w:t>послепусковыми</w:t>
      </w:r>
      <w:proofErr w:type="spellEnd"/>
      <w:r w:rsidRPr="00095F81">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Франшизы и лимиты ответственности.</w:t>
      </w:r>
    </w:p>
    <w:p w:rsidR="00C33C5C" w:rsidRPr="00095F81" w:rsidRDefault="00C33C5C" w:rsidP="00C33C5C">
      <w:pPr>
        <w:ind w:left="1843" w:hanging="567"/>
        <w:rPr>
          <w:szCs w:val="24"/>
        </w:rPr>
      </w:pPr>
      <w:r w:rsidRPr="00095F81">
        <w:rPr>
          <w:szCs w:val="24"/>
        </w:rPr>
        <w:t>Безусловная франшиза на каждый страховой случай  не может превышать:</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50 000,00 рублей для строительно-монтажных работ общей стоимостью до 1 млн. рублей:</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095F8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095F81">
        <w:rPr>
          <w:rFonts w:ascii="Times New Roman" w:hAnsi="Times New Roman"/>
          <w:sz w:val="24"/>
          <w:szCs w:val="24"/>
        </w:rPr>
        <w:t>250 000,00 рублей для строительно-монтажных работ общей стоимостью свыше 200 млн. рублей;</w:t>
      </w:r>
    </w:p>
    <w:p w:rsidR="00C33C5C" w:rsidRPr="00095F81" w:rsidRDefault="00C33C5C" w:rsidP="00C33C5C">
      <w:pPr>
        <w:ind w:left="1276" w:firstLine="0"/>
        <w:rPr>
          <w:szCs w:val="24"/>
        </w:rPr>
      </w:pPr>
      <w:r w:rsidRPr="00095F81">
        <w:rPr>
          <w:szCs w:val="24"/>
        </w:rPr>
        <w:t>Установление франшиз другого размера устанавливаются по согласованию с Заказчиком.</w:t>
      </w:r>
    </w:p>
    <w:p w:rsidR="00C33C5C" w:rsidRPr="00095F81" w:rsidRDefault="00C33C5C" w:rsidP="00C33C5C">
      <w:pPr>
        <w:ind w:left="1276" w:firstLine="0"/>
        <w:rPr>
          <w:szCs w:val="24"/>
        </w:rPr>
      </w:pPr>
      <w:r w:rsidRPr="00095F81">
        <w:rPr>
          <w:szCs w:val="24"/>
        </w:rPr>
        <w:t xml:space="preserve">Лимиты ответственности по договору страхования устанавливаются  по согласованию с Заказчиком. </w:t>
      </w:r>
    </w:p>
    <w:p w:rsidR="00C33C5C" w:rsidRPr="00095F8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095F81">
        <w:rPr>
          <w:rFonts w:ascii="Times New Roman" w:hAnsi="Times New Roman"/>
          <w:sz w:val="24"/>
          <w:szCs w:val="24"/>
        </w:rPr>
        <w:t>Срок действия договора страхования.</w:t>
      </w:r>
    </w:p>
    <w:p w:rsidR="00C33C5C" w:rsidRPr="00095F81" w:rsidRDefault="00C33C5C" w:rsidP="00C33C5C">
      <w:pPr>
        <w:ind w:left="1276" w:firstLine="0"/>
        <w:rPr>
          <w:szCs w:val="24"/>
        </w:rPr>
      </w:pPr>
      <w:r w:rsidRPr="00095F81">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095F81">
        <w:rPr>
          <w:szCs w:val="24"/>
        </w:rPr>
        <w:t>послепусковых</w:t>
      </w:r>
      <w:proofErr w:type="spellEnd"/>
      <w:r w:rsidRPr="00095F81">
        <w:rPr>
          <w:szCs w:val="24"/>
        </w:rPr>
        <w:t xml:space="preserve"> гарантийных обязательств </w:t>
      </w:r>
      <w:proofErr w:type="gramStart"/>
      <w:r w:rsidRPr="00095F81">
        <w:rPr>
          <w:szCs w:val="24"/>
        </w:rPr>
        <w:t>устанавливается равным периоду гарантийного обслуживания и должен</w:t>
      </w:r>
      <w:proofErr w:type="gramEnd"/>
      <w:r w:rsidRPr="00095F81">
        <w:rPr>
          <w:szCs w:val="24"/>
        </w:rPr>
        <w:t xml:space="preserve"> составлять 36 (тридцать шесть) месяцев со дня ввода объекта в эксплуатацию.</w:t>
      </w:r>
    </w:p>
    <w:p w:rsidR="00C33C5C" w:rsidRPr="00095F81" w:rsidRDefault="00C33C5C" w:rsidP="00363FC9">
      <w:pPr>
        <w:pStyle w:val="a2"/>
        <w:numPr>
          <w:ilvl w:val="0"/>
          <w:numId w:val="74"/>
        </w:numPr>
        <w:tabs>
          <w:tab w:val="left" w:pos="1276"/>
        </w:tabs>
        <w:spacing w:before="14" w:after="14" w:line="240" w:lineRule="auto"/>
        <w:ind w:left="1276" w:hanging="567"/>
        <w:rPr>
          <w:sz w:val="24"/>
          <w:szCs w:val="24"/>
        </w:rPr>
      </w:pPr>
      <w:r w:rsidRPr="00095F8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095F81" w:rsidRDefault="00C33C5C" w:rsidP="00363FC9">
      <w:pPr>
        <w:pStyle w:val="a2"/>
        <w:numPr>
          <w:ilvl w:val="0"/>
          <w:numId w:val="74"/>
        </w:numPr>
        <w:tabs>
          <w:tab w:val="left" w:pos="1276"/>
        </w:tabs>
        <w:spacing w:before="14" w:after="14" w:line="240" w:lineRule="auto"/>
        <w:ind w:left="1276" w:hanging="567"/>
        <w:rPr>
          <w:sz w:val="24"/>
          <w:szCs w:val="24"/>
        </w:rPr>
      </w:pPr>
      <w:r w:rsidRPr="00095F8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095F81" w:rsidRDefault="00BE1187" w:rsidP="00363FC9">
      <w:pPr>
        <w:pStyle w:val="a2"/>
        <w:numPr>
          <w:ilvl w:val="3"/>
          <w:numId w:val="9"/>
        </w:numPr>
        <w:spacing w:before="14" w:after="14" w:line="240" w:lineRule="auto"/>
        <w:rPr>
          <w:sz w:val="24"/>
          <w:szCs w:val="24"/>
        </w:rPr>
      </w:pPr>
      <w:r w:rsidRPr="00095F81">
        <w:rPr>
          <w:sz w:val="24"/>
          <w:szCs w:val="24"/>
        </w:rPr>
        <w:t xml:space="preserve">Если в Техническом предложении (подраздел </w:t>
      </w:r>
      <w:fldSimple w:instr=" REF _Ref440537086 \r \h  \* MERGEFORMAT ">
        <w:r w:rsidR="00B20632" w:rsidRPr="00095F81">
          <w:rPr>
            <w:sz w:val="24"/>
            <w:szCs w:val="24"/>
          </w:rPr>
          <w:t>5.3</w:t>
        </w:r>
      </w:fldSimple>
      <w:r w:rsidRPr="00095F81">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095F81" w:rsidRDefault="006A22DC" w:rsidP="00363FC9">
      <w:pPr>
        <w:pStyle w:val="3"/>
        <w:numPr>
          <w:ilvl w:val="2"/>
          <w:numId w:val="9"/>
        </w:numPr>
        <w:tabs>
          <w:tab w:val="num" w:pos="1620"/>
        </w:tabs>
        <w:ind w:left="1622" w:hanging="1083"/>
        <w:rPr>
          <w:sz w:val="24"/>
          <w:szCs w:val="24"/>
        </w:rPr>
      </w:pPr>
      <w:bookmarkStart w:id="931" w:name="_Ref303693387"/>
      <w:bookmarkStart w:id="932" w:name="_Ref303693408"/>
      <w:bookmarkStart w:id="933" w:name="_Ref303693498"/>
      <w:bookmarkStart w:id="934" w:name="_Ref303693569"/>
      <w:bookmarkStart w:id="935" w:name="_Ref303693664"/>
      <w:bookmarkStart w:id="936" w:name="_Ref303693687"/>
      <w:bookmarkStart w:id="937" w:name="_Toc441503248"/>
      <w:bookmarkStart w:id="938" w:name="_Toc441572039"/>
      <w:bookmarkStart w:id="939" w:name="_Toc441575131"/>
      <w:bookmarkStart w:id="940" w:name="_Toc442434792"/>
      <w:bookmarkStart w:id="941" w:name="_Toc442435631"/>
      <w:bookmarkStart w:id="942" w:name="_Toc462044751"/>
      <w:bookmarkStart w:id="943" w:name="_Toc462068454"/>
      <w:bookmarkStart w:id="944" w:name="_Toc463514144"/>
      <w:bookmarkStart w:id="945" w:name="_Toc469480360"/>
      <w:bookmarkStart w:id="946" w:name="_Toc471823150"/>
      <w:r w:rsidRPr="00095F81">
        <w:rPr>
          <w:sz w:val="24"/>
          <w:szCs w:val="24"/>
        </w:rPr>
        <w:t xml:space="preserve">Порядок подготовки </w:t>
      </w:r>
      <w:r w:rsidR="00F01046" w:rsidRPr="00095F81">
        <w:rPr>
          <w:sz w:val="24"/>
          <w:szCs w:val="24"/>
        </w:rPr>
        <w:t>Заявки</w:t>
      </w:r>
      <w:r w:rsidRPr="00095F81">
        <w:rPr>
          <w:sz w:val="24"/>
          <w:szCs w:val="24"/>
        </w:rPr>
        <w:t xml:space="preserve"> через ЭТП</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6A22DC" w:rsidRPr="00095F81" w:rsidRDefault="006A22DC" w:rsidP="00363FC9">
      <w:pPr>
        <w:pStyle w:val="Times12"/>
        <w:numPr>
          <w:ilvl w:val="3"/>
          <w:numId w:val="9"/>
        </w:numPr>
        <w:tabs>
          <w:tab w:val="left" w:pos="1620"/>
        </w:tabs>
        <w:spacing w:after="120"/>
        <w:ind w:left="0" w:firstLine="0"/>
        <w:rPr>
          <w:szCs w:val="24"/>
        </w:rPr>
      </w:pPr>
      <w:r w:rsidRPr="00095F81">
        <w:rPr>
          <w:szCs w:val="24"/>
        </w:rPr>
        <w:t xml:space="preserve">Участники при оформлении </w:t>
      </w:r>
      <w:r w:rsidR="00DB69FD" w:rsidRPr="00095F81">
        <w:rPr>
          <w:szCs w:val="24"/>
        </w:rPr>
        <w:t>Заявки через</w:t>
      </w:r>
      <w:r w:rsidRPr="00095F81">
        <w:rPr>
          <w:szCs w:val="24"/>
        </w:rPr>
        <w:t xml:space="preserve"> ЭТП</w:t>
      </w:r>
      <w:r w:rsidRPr="00095F81">
        <w:rPr>
          <w:color w:val="000000"/>
          <w:szCs w:val="24"/>
        </w:rPr>
        <w:t xml:space="preserve"> </w:t>
      </w:r>
      <w:r w:rsidRPr="00095F81">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095F81">
        <w:rPr>
          <w:szCs w:val="24"/>
        </w:rPr>
        <w:t xml:space="preserve">Все файлы </w:t>
      </w:r>
      <w:r w:rsidR="00F80076" w:rsidRPr="00095F81">
        <w:rPr>
          <w:szCs w:val="24"/>
        </w:rPr>
        <w:t>Заявки</w:t>
      </w:r>
      <w:r w:rsidRPr="00095F81">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095F81">
        <w:rPr>
          <w:szCs w:val="24"/>
        </w:rPr>
        <w:t>Заявки</w:t>
      </w:r>
      <w:r w:rsidRPr="00095F81">
        <w:rPr>
          <w:szCs w:val="24"/>
        </w:rPr>
        <w:t>, с указанием наименования документа, представленного</w:t>
      </w:r>
      <w:r w:rsidRPr="00796A96">
        <w:rPr>
          <w:szCs w:val="24"/>
        </w:rPr>
        <w:t xml:space="preserve">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7" w:name="_Ref115076807"/>
      <w:bookmarkStart w:id="948" w:name="_Toc115623412"/>
      <w:bookmarkStart w:id="949" w:name="_Toc298234677"/>
      <w:bookmarkStart w:id="950" w:name="_Toc255985677"/>
      <w:bookmarkStart w:id="951" w:name="_Toc441503249"/>
      <w:bookmarkStart w:id="952" w:name="_Toc441572040"/>
      <w:bookmarkStart w:id="953" w:name="_Toc441575132"/>
      <w:bookmarkStart w:id="954" w:name="_Toc442434793"/>
      <w:bookmarkStart w:id="955" w:name="_Toc442435632"/>
      <w:bookmarkStart w:id="956" w:name="_Toc462044752"/>
      <w:bookmarkStart w:id="957" w:name="_Toc462068455"/>
      <w:bookmarkStart w:id="958" w:name="_Toc463514145"/>
      <w:bookmarkStart w:id="959" w:name="_Toc469480361"/>
      <w:bookmarkStart w:id="960" w:name="_Toc471823151"/>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0D1809" w:rsidRPr="001C133F" w:rsidRDefault="00F80076" w:rsidP="00363FC9">
      <w:pPr>
        <w:pStyle w:val="Times12"/>
        <w:numPr>
          <w:ilvl w:val="3"/>
          <w:numId w:val="9"/>
        </w:numPr>
        <w:tabs>
          <w:tab w:val="left" w:pos="1620"/>
        </w:tabs>
        <w:spacing w:after="120"/>
        <w:ind w:left="0" w:firstLine="540"/>
        <w:rPr>
          <w:szCs w:val="24"/>
        </w:rPr>
      </w:pPr>
      <w:bookmarkStart w:id="961"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B20632" w:rsidRPr="00B20632">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B20632" w:rsidRPr="00B20632">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61"/>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2" w:name="_Toc298234678"/>
      <w:bookmarkStart w:id="963" w:name="_Toc255985678"/>
      <w:bookmarkStart w:id="964" w:name="_Ref303277443"/>
      <w:bookmarkStart w:id="965" w:name="_Ref303323608"/>
      <w:bookmarkStart w:id="966" w:name="_Ref305686033"/>
      <w:bookmarkStart w:id="967" w:name="_Ref306195624"/>
      <w:bookmarkStart w:id="968" w:name="_Ref306196482"/>
      <w:bookmarkStart w:id="969" w:name="_Toc441503250"/>
      <w:bookmarkStart w:id="970" w:name="_Ref441504383"/>
      <w:bookmarkStart w:id="971" w:name="_Ref441571664"/>
      <w:bookmarkStart w:id="972" w:name="_Toc441572041"/>
      <w:bookmarkStart w:id="973" w:name="_Toc441575133"/>
      <w:bookmarkStart w:id="974" w:name="_Toc442434794"/>
      <w:bookmarkStart w:id="975" w:name="_Toc442435633"/>
      <w:bookmarkStart w:id="976" w:name="_Toc462044753"/>
      <w:bookmarkStart w:id="977" w:name="_Toc462068456"/>
      <w:bookmarkStart w:id="978" w:name="_Toc463514146"/>
      <w:bookmarkStart w:id="979" w:name="_Toc469480362"/>
      <w:bookmarkStart w:id="980" w:name="_Toc471823152"/>
      <w:r w:rsidRPr="00796A96">
        <w:rPr>
          <w:sz w:val="24"/>
          <w:szCs w:val="24"/>
        </w:rPr>
        <w:t xml:space="preserve">Требования к сроку действия </w:t>
      </w:r>
      <w:bookmarkEnd w:id="962"/>
      <w:bookmarkEnd w:id="963"/>
      <w:bookmarkEnd w:id="964"/>
      <w:bookmarkEnd w:id="965"/>
      <w:bookmarkEnd w:id="966"/>
      <w:bookmarkEnd w:id="967"/>
      <w:bookmarkEnd w:id="968"/>
      <w:r w:rsidR="00F01046">
        <w:rPr>
          <w:sz w:val="24"/>
          <w:szCs w:val="24"/>
        </w:rPr>
        <w:t>Заявки</w:t>
      </w:r>
      <w:bookmarkEnd w:id="969"/>
      <w:bookmarkEnd w:id="970"/>
      <w:bookmarkEnd w:id="971"/>
      <w:bookmarkEnd w:id="972"/>
      <w:bookmarkEnd w:id="973"/>
      <w:bookmarkEnd w:id="974"/>
      <w:bookmarkEnd w:id="975"/>
      <w:bookmarkEnd w:id="976"/>
      <w:bookmarkEnd w:id="977"/>
      <w:bookmarkEnd w:id="978"/>
      <w:bookmarkEnd w:id="979"/>
      <w:bookmarkEnd w:id="980"/>
    </w:p>
    <w:p w:rsidR="00D220F4" w:rsidRPr="00FC0698" w:rsidRDefault="00F80076" w:rsidP="00363FC9">
      <w:pPr>
        <w:pStyle w:val="Times12"/>
        <w:numPr>
          <w:ilvl w:val="3"/>
          <w:numId w:val="9"/>
        </w:numPr>
        <w:tabs>
          <w:tab w:val="left" w:pos="1620"/>
        </w:tabs>
        <w:spacing w:after="120"/>
        <w:ind w:left="0" w:firstLine="540"/>
        <w:rPr>
          <w:szCs w:val="24"/>
        </w:rPr>
      </w:pPr>
      <w:bookmarkStart w:id="981" w:name="_Ref56220570"/>
      <w:bookmarkStart w:id="982"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81"/>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B20632" w:rsidRPr="00B20632">
          <w:rPr>
            <w:szCs w:val="24"/>
          </w:rPr>
          <w:t>3.8.3</w:t>
        </w:r>
      </w:fldSimple>
      <w:r w:rsidR="00F01046" w:rsidRPr="00FC0698">
        <w:rPr>
          <w:szCs w:val="24"/>
        </w:rPr>
        <w:t>)</w:t>
      </w:r>
      <w:r w:rsidR="00D220F4" w:rsidRPr="00FC0698">
        <w:rPr>
          <w:szCs w:val="24"/>
        </w:rPr>
        <w:t>.</w:t>
      </w:r>
      <w:bookmarkEnd w:id="982"/>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3" w:name="_Toc57314647"/>
      <w:bookmarkStart w:id="984" w:name="_Toc98251719"/>
      <w:bookmarkStart w:id="985" w:name="_Toc298234679"/>
      <w:bookmarkStart w:id="986" w:name="_Toc255985679"/>
      <w:bookmarkStart w:id="987" w:name="_Toc441503251"/>
      <w:bookmarkStart w:id="988" w:name="_Toc441572042"/>
      <w:bookmarkStart w:id="989" w:name="_Toc441575134"/>
      <w:bookmarkStart w:id="990" w:name="_Toc442434795"/>
      <w:bookmarkStart w:id="991" w:name="_Toc442435634"/>
      <w:bookmarkStart w:id="992" w:name="_Toc462044754"/>
      <w:bookmarkStart w:id="993" w:name="_Toc462068457"/>
      <w:bookmarkStart w:id="994" w:name="_Toc463514147"/>
      <w:bookmarkStart w:id="995" w:name="_Toc469480363"/>
      <w:bookmarkStart w:id="996" w:name="_Toc471823153"/>
      <w:r w:rsidRPr="00796A96">
        <w:rPr>
          <w:sz w:val="24"/>
          <w:szCs w:val="24"/>
        </w:rPr>
        <w:t xml:space="preserve">Требования к языку </w:t>
      </w:r>
      <w:bookmarkEnd w:id="983"/>
      <w:bookmarkEnd w:id="984"/>
      <w:bookmarkEnd w:id="985"/>
      <w:bookmarkEnd w:id="986"/>
      <w:r w:rsidR="00F01046">
        <w:rPr>
          <w:sz w:val="24"/>
          <w:szCs w:val="24"/>
        </w:rPr>
        <w:t>Заявки</w:t>
      </w:r>
      <w:bookmarkEnd w:id="987"/>
      <w:bookmarkEnd w:id="988"/>
      <w:bookmarkEnd w:id="989"/>
      <w:bookmarkEnd w:id="990"/>
      <w:bookmarkEnd w:id="991"/>
      <w:bookmarkEnd w:id="992"/>
      <w:bookmarkEnd w:id="993"/>
      <w:bookmarkEnd w:id="994"/>
      <w:bookmarkEnd w:id="995"/>
      <w:bookmarkEnd w:id="996"/>
    </w:p>
    <w:p w:rsidR="000D1809" w:rsidRPr="00796A96" w:rsidRDefault="000D1809" w:rsidP="00363FC9">
      <w:pPr>
        <w:pStyle w:val="Times12"/>
        <w:numPr>
          <w:ilvl w:val="3"/>
          <w:numId w:val="9"/>
        </w:numPr>
        <w:tabs>
          <w:tab w:val="num" w:pos="1620"/>
        </w:tabs>
        <w:spacing w:after="120"/>
        <w:ind w:left="0" w:firstLine="540"/>
        <w:rPr>
          <w:szCs w:val="24"/>
        </w:rPr>
      </w:pPr>
      <w:bookmarkStart w:id="997"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8" w:name="_Toc98251720"/>
      <w:bookmarkStart w:id="999" w:name="_Toc298234680"/>
      <w:bookmarkStart w:id="1000" w:name="_Toc255985680"/>
      <w:bookmarkStart w:id="1001" w:name="_Toc441503252"/>
      <w:bookmarkStart w:id="1002" w:name="_Toc441572043"/>
      <w:bookmarkStart w:id="1003" w:name="_Toc441575135"/>
      <w:bookmarkStart w:id="1004" w:name="_Toc442434796"/>
      <w:bookmarkStart w:id="1005" w:name="_Toc442435635"/>
      <w:bookmarkStart w:id="1006" w:name="_Toc462044755"/>
      <w:bookmarkStart w:id="1007" w:name="_Toc462068458"/>
      <w:bookmarkStart w:id="1008" w:name="_Toc463514148"/>
      <w:bookmarkStart w:id="1009" w:name="_Toc469480364"/>
      <w:bookmarkStart w:id="1010" w:name="_Toc471823154"/>
      <w:r w:rsidRPr="00796A96">
        <w:rPr>
          <w:sz w:val="24"/>
          <w:szCs w:val="24"/>
        </w:rPr>
        <w:t xml:space="preserve">Требования к валюте </w:t>
      </w:r>
      <w:bookmarkEnd w:id="997"/>
      <w:bookmarkEnd w:id="998"/>
      <w:bookmarkEnd w:id="999"/>
      <w:bookmarkEnd w:id="1000"/>
      <w:r w:rsidR="00F01046">
        <w:rPr>
          <w:sz w:val="24"/>
          <w:szCs w:val="24"/>
        </w:rPr>
        <w:t>Заявки</w:t>
      </w:r>
      <w:bookmarkEnd w:id="1001"/>
      <w:bookmarkEnd w:id="1002"/>
      <w:bookmarkEnd w:id="1003"/>
      <w:bookmarkEnd w:id="1004"/>
      <w:bookmarkEnd w:id="1005"/>
      <w:bookmarkEnd w:id="1006"/>
      <w:bookmarkEnd w:id="1007"/>
      <w:bookmarkEnd w:id="1008"/>
      <w:bookmarkEnd w:id="1009"/>
      <w:bookmarkEnd w:id="1010"/>
    </w:p>
    <w:p w:rsidR="000D1809" w:rsidRPr="00796A96" w:rsidRDefault="000D1809" w:rsidP="00363FC9">
      <w:pPr>
        <w:pStyle w:val="Times12"/>
        <w:numPr>
          <w:ilvl w:val="3"/>
          <w:numId w:val="9"/>
        </w:numPr>
        <w:tabs>
          <w:tab w:val="num" w:pos="1620"/>
        </w:tabs>
        <w:spacing w:after="120"/>
        <w:ind w:left="0" w:firstLine="540"/>
        <w:rPr>
          <w:szCs w:val="24"/>
        </w:rPr>
      </w:pPr>
      <w:bookmarkStart w:id="1011"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11"/>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proofErr w:type="gramStart"/>
      <w:r w:rsidRPr="00796A96">
        <w:rPr>
          <w:szCs w:val="24"/>
        </w:rPr>
        <w:t xml:space="preserve">фиксируется в </w:t>
      </w:r>
      <w:r w:rsidR="00C73D53">
        <w:rPr>
          <w:szCs w:val="24"/>
        </w:rPr>
        <w:t>рублях РФ</w:t>
      </w:r>
      <w:r w:rsidRPr="00796A96">
        <w:rPr>
          <w:szCs w:val="24"/>
        </w:rPr>
        <w:t xml:space="preserve"> и не подлежит</w:t>
      </w:r>
      <w:proofErr w:type="gramEnd"/>
      <w:r w:rsidRPr="00796A96">
        <w:rPr>
          <w:szCs w:val="24"/>
        </w:rPr>
        <w:t xml:space="preserve">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2" w:name="_Toc164834442"/>
      <w:bookmarkStart w:id="1013" w:name="_Toc298234681"/>
      <w:bookmarkStart w:id="1014" w:name="_Toc255985681"/>
      <w:bookmarkStart w:id="1015" w:name="_Toc441503253"/>
      <w:bookmarkStart w:id="1016" w:name="_Toc441572044"/>
      <w:bookmarkStart w:id="1017" w:name="_Toc441575136"/>
      <w:bookmarkStart w:id="1018" w:name="_Toc442434797"/>
      <w:bookmarkStart w:id="1019" w:name="_Toc442435636"/>
      <w:bookmarkStart w:id="1020" w:name="_Toc462044756"/>
      <w:bookmarkStart w:id="1021" w:name="_Toc462068459"/>
      <w:bookmarkStart w:id="1022" w:name="_Toc463514149"/>
      <w:bookmarkStart w:id="1023" w:name="_Ref468697412"/>
      <w:bookmarkStart w:id="1024" w:name="_Toc469480365"/>
      <w:bookmarkStart w:id="1025" w:name="_Toc471823155"/>
      <w:bookmarkStart w:id="1026" w:name="_Toc102290213"/>
      <w:bookmarkStart w:id="1027" w:name="_Toc57314653"/>
      <w:bookmarkStart w:id="1028"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2"/>
      <w:bookmarkEnd w:id="1013"/>
      <w:bookmarkEnd w:id="1014"/>
      <w:r w:rsidR="008420B1" w:rsidRPr="00796A96">
        <w:rPr>
          <w:sz w:val="24"/>
          <w:szCs w:val="24"/>
        </w:rPr>
        <w:t xml:space="preserve">Договора </w:t>
      </w:r>
      <w:r w:rsidR="00F03B20" w:rsidRPr="00796A96">
        <w:rPr>
          <w:sz w:val="24"/>
          <w:szCs w:val="24"/>
        </w:rPr>
        <w:t>(цена лота)</w:t>
      </w:r>
      <w:bookmarkEnd w:id="1015"/>
      <w:bookmarkEnd w:id="1016"/>
      <w:bookmarkEnd w:id="1017"/>
      <w:bookmarkEnd w:id="1018"/>
      <w:bookmarkEnd w:id="1019"/>
      <w:bookmarkEnd w:id="1020"/>
      <w:bookmarkEnd w:id="1021"/>
      <w:bookmarkEnd w:id="1022"/>
      <w:bookmarkEnd w:id="1023"/>
      <w:bookmarkEnd w:id="1024"/>
      <w:bookmarkEnd w:id="1025"/>
    </w:p>
    <w:p w:rsidR="00A7730A" w:rsidRDefault="00637BF6" w:rsidP="00363FC9">
      <w:pPr>
        <w:pStyle w:val="Times12"/>
        <w:numPr>
          <w:ilvl w:val="3"/>
          <w:numId w:val="9"/>
        </w:numPr>
        <w:tabs>
          <w:tab w:val="num" w:pos="1620"/>
        </w:tabs>
        <w:spacing w:after="120"/>
        <w:ind w:left="0" w:firstLine="540"/>
        <w:rPr>
          <w:szCs w:val="24"/>
        </w:rPr>
      </w:pPr>
      <w:bookmarkStart w:id="1029"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29"/>
    </w:p>
    <w:p w:rsidR="0096562C" w:rsidRPr="00095F81" w:rsidRDefault="0096562C" w:rsidP="0096562C">
      <w:pPr>
        <w:pStyle w:val="Times12"/>
        <w:tabs>
          <w:tab w:val="num" w:pos="1620"/>
        </w:tabs>
        <w:spacing w:after="120"/>
        <w:ind w:left="540" w:firstLine="0"/>
        <w:rPr>
          <w:rFonts w:eastAsia="Calibri"/>
          <w:szCs w:val="24"/>
          <w:lang w:eastAsia="en-US"/>
        </w:rPr>
      </w:pPr>
      <w:r w:rsidRPr="00095F81">
        <w:rPr>
          <w:b/>
          <w:bCs w:val="0"/>
          <w:szCs w:val="24"/>
          <w:u w:val="single"/>
        </w:rPr>
        <w:t>По Лоту №1:</w:t>
      </w:r>
      <w:r w:rsidRPr="00095F81">
        <w:rPr>
          <w:bCs w:val="0"/>
          <w:szCs w:val="24"/>
        </w:rPr>
        <w:t xml:space="preserve"> </w:t>
      </w:r>
      <w:r w:rsidR="00095F81" w:rsidRPr="00095F81">
        <w:rPr>
          <w:b/>
          <w:szCs w:val="24"/>
        </w:rPr>
        <w:t xml:space="preserve">2 950 117,00 </w:t>
      </w:r>
      <w:r w:rsidR="00095F81" w:rsidRPr="00095F81">
        <w:rPr>
          <w:szCs w:val="24"/>
        </w:rPr>
        <w:t>(два миллиона девятьсот пятьдесят тысяч сто семнадцать) рублей 00 коп. РФ, без учета НДС;</w:t>
      </w:r>
      <w:r w:rsidR="00095F81" w:rsidRPr="00095F81">
        <w:rPr>
          <w:b/>
          <w:szCs w:val="24"/>
        </w:rPr>
        <w:t xml:space="preserve"> </w:t>
      </w:r>
      <w:r w:rsidR="00095F81" w:rsidRPr="00095F81">
        <w:rPr>
          <w:szCs w:val="24"/>
        </w:rPr>
        <w:t>НДС составляет</w:t>
      </w:r>
      <w:r w:rsidR="00095F81" w:rsidRPr="00095F81">
        <w:rPr>
          <w:b/>
          <w:szCs w:val="24"/>
        </w:rPr>
        <w:t xml:space="preserve"> 531 021,06 </w:t>
      </w:r>
      <w:r w:rsidR="00095F81" w:rsidRPr="00095F81">
        <w:rPr>
          <w:szCs w:val="24"/>
        </w:rPr>
        <w:t>(пятьсот тридцать одна тысяча двадцать один) рубль 06 коп. РФ;</w:t>
      </w:r>
      <w:r w:rsidR="00095F81" w:rsidRPr="00095F81">
        <w:rPr>
          <w:b/>
          <w:szCs w:val="24"/>
        </w:rPr>
        <w:t xml:space="preserve"> 3 481 138,06 </w:t>
      </w:r>
      <w:r w:rsidR="00095F81" w:rsidRPr="00095F81">
        <w:rPr>
          <w:szCs w:val="24"/>
        </w:rPr>
        <w:t>(три миллиона четыреста восемьдесят одна тысяча сто тридцать восемь) рублей 06 коп.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lastRenderedPageBreak/>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B20632" w:rsidRPr="00B20632">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B20632" w:rsidRPr="00B20632">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B20632">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095F81"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w:t>
      </w:r>
      <w:r w:rsidRPr="00095F81">
        <w:rPr>
          <w:bCs w:val="0"/>
          <w:szCs w:val="24"/>
        </w:rPr>
        <w:t xml:space="preserve">предусмотренной  пунктом </w:t>
      </w:r>
      <w:fldSimple w:instr=" REF _Ref441503121 \r \h  \* MERGEFORMAT ">
        <w:r w:rsidR="00B20632" w:rsidRPr="00095F81">
          <w:rPr>
            <w:bCs w:val="0"/>
            <w:szCs w:val="24"/>
          </w:rPr>
          <w:t>3.9.3</w:t>
        </w:r>
      </w:fldSimple>
      <w:r w:rsidRPr="00095F81">
        <w:rPr>
          <w:bCs w:val="0"/>
          <w:szCs w:val="24"/>
        </w:rPr>
        <w:t xml:space="preserve"> настоящей Документации, Конкурсная комиссия </w:t>
      </w:r>
      <w:proofErr w:type="gramStart"/>
      <w:r w:rsidRPr="00095F81">
        <w:rPr>
          <w:bCs w:val="0"/>
          <w:szCs w:val="24"/>
        </w:rPr>
        <w:t>оценивает и сопоставляет</w:t>
      </w:r>
      <w:proofErr w:type="gramEnd"/>
      <w:r w:rsidRPr="00095F81">
        <w:rPr>
          <w:bCs w:val="0"/>
          <w:szCs w:val="24"/>
        </w:rPr>
        <w:t xml:space="preserve"> стоимость Заявки без учета НДС.</w:t>
      </w:r>
    </w:p>
    <w:p w:rsidR="00D16F20" w:rsidRPr="00095F81" w:rsidRDefault="00D16F20" w:rsidP="00D16F20">
      <w:pPr>
        <w:pStyle w:val="Times12"/>
        <w:numPr>
          <w:ilvl w:val="3"/>
          <w:numId w:val="9"/>
        </w:numPr>
        <w:tabs>
          <w:tab w:val="num" w:pos="1620"/>
        </w:tabs>
        <w:spacing w:after="120"/>
        <w:ind w:left="0" w:firstLine="540"/>
        <w:rPr>
          <w:bCs w:val="0"/>
          <w:szCs w:val="24"/>
        </w:rPr>
      </w:pPr>
      <w:bookmarkStart w:id="1030" w:name="_Toc296692818"/>
      <w:bookmarkStart w:id="1031" w:name="_Toc296693450"/>
      <w:bookmarkStart w:id="1032" w:name="_Toc298234608"/>
      <w:bookmarkStart w:id="1033" w:name="_Toc298234682"/>
      <w:bookmarkEnd w:id="1030"/>
      <w:bookmarkEnd w:id="1031"/>
      <w:bookmarkEnd w:id="1032"/>
      <w:bookmarkEnd w:id="1033"/>
      <w:r w:rsidRPr="00095F81">
        <w:rPr>
          <w:szCs w:val="24"/>
        </w:rPr>
        <w:t xml:space="preserve">Участник должен предоставить на рассмотрение </w:t>
      </w:r>
      <w:r w:rsidR="00306748" w:rsidRPr="00095F81">
        <w:rPr>
          <w:szCs w:val="24"/>
        </w:rPr>
        <w:t>Конкурсн</w:t>
      </w:r>
      <w:r w:rsidRPr="00095F81">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095F81">
        <w:rPr>
          <w:bCs w:val="0"/>
          <w:szCs w:val="24"/>
        </w:rPr>
        <w:t>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w:t>
      </w:r>
      <w:r w:rsidRPr="0070125C">
        <w:rPr>
          <w:bCs w:val="0"/>
          <w:szCs w:val="24"/>
        </w:rPr>
        <w:t xml:space="preserve"> меры, предусмотренные п. </w:t>
      </w:r>
      <w:fldSimple w:instr=" REF _Ref465670219 \r \h  \* MERGEFORMAT ">
        <w:r w:rsidR="00B20632" w:rsidRPr="00B20632">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4" w:name="_Toc298234688"/>
      <w:bookmarkStart w:id="1035" w:name="_Toc255985682"/>
      <w:bookmarkStart w:id="1036" w:name="_Ref303277132"/>
      <w:bookmarkStart w:id="1037" w:name="_Ref303324190"/>
      <w:bookmarkStart w:id="1038" w:name="_Ref306194605"/>
      <w:bookmarkStart w:id="1039" w:name="_Ref306198074"/>
      <w:bookmarkStart w:id="1040" w:name="_Toc441503255"/>
      <w:bookmarkStart w:id="1041" w:name="_Ref441506983"/>
      <w:bookmarkStart w:id="1042" w:name="_Toc441572045"/>
      <w:bookmarkStart w:id="1043" w:name="_Toc441575137"/>
      <w:bookmarkStart w:id="1044" w:name="_Ref441581076"/>
      <w:bookmarkStart w:id="1045" w:name="_Ref442278803"/>
      <w:bookmarkStart w:id="1046" w:name="_Toc442434798"/>
      <w:bookmarkStart w:id="1047" w:name="_Toc442435637"/>
      <w:bookmarkStart w:id="1048" w:name="_Toc462044757"/>
      <w:bookmarkStart w:id="1049" w:name="_Toc462068460"/>
      <w:bookmarkStart w:id="1050" w:name="_Toc463514150"/>
      <w:bookmarkStart w:id="1051" w:name="_Toc469480366"/>
      <w:bookmarkStart w:id="1052" w:name="_Toc471823156"/>
      <w:r w:rsidRPr="00363FC9">
        <w:rPr>
          <w:sz w:val="24"/>
          <w:szCs w:val="24"/>
        </w:rPr>
        <w:t>Обеспечение исполнения обязательств Участника</w:t>
      </w:r>
      <w:bookmarkEnd w:id="1026"/>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участием в Конкурсе и подачей Заявки, на сумму не менее 3%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fldSimple w:instr=" REF _Ref467502370 \r \h  \* MERGEFORMAT ">
        <w:r w:rsidR="00B20632" w:rsidRPr="00B20632">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B20632" w:rsidRPr="00B20632">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3" w:name="_Ref467168844"/>
      <w:bookmarkStart w:id="1054" w:name="_Ref306390343"/>
      <w:bookmarkStart w:id="1055" w:name="_Ref467502370"/>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3"/>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4"/>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fldSimple w:instr=" REF _Ref440272678 \r \h  \* MERGEFORMAT ">
        <w:r w:rsidR="00B20632" w:rsidRPr="00B20632">
          <w:rPr>
            <w:bCs/>
            <w:sz w:val="24"/>
            <w:szCs w:val="24"/>
          </w:rPr>
          <w:t>5.14</w:t>
        </w:r>
      </w:fldSimple>
      <w:r w:rsidRPr="00E71A48">
        <w:rPr>
          <w:bCs/>
          <w:sz w:val="24"/>
          <w:szCs w:val="24"/>
        </w:rPr>
        <w:t>).</w:t>
      </w:r>
      <w:bookmarkEnd w:id="1055"/>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6" w:name="_Ref307586570"/>
      <w:r w:rsidRPr="00E71A48">
        <w:rPr>
          <w:bCs/>
          <w:sz w:val="24"/>
          <w:szCs w:val="24"/>
        </w:rPr>
        <w:t>В соглашении о неустойке должно быть указано</w:t>
      </w:r>
      <w:bookmarkStart w:id="1057"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6"/>
      <w:bookmarkEnd w:id="1057"/>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B20632" w:rsidRPr="00B20632">
          <w:rPr>
            <w:bCs/>
            <w:szCs w:val="24"/>
          </w:rPr>
          <w:t>3.4.4</w:t>
        </w:r>
      </w:fldSimple>
      <w:r w:rsidRPr="0008171A">
        <w:rPr>
          <w:bCs/>
          <w:szCs w:val="24"/>
        </w:rPr>
        <w:t xml:space="preserve">) после </w:t>
      </w:r>
      <w:r w:rsidRPr="00735667">
        <w:rPr>
          <w:bCs/>
          <w:szCs w:val="24"/>
        </w:rPr>
        <w:t>истечения срока окончания подачи Заявок (п.</w:t>
      </w:r>
      <w:r w:rsidR="00A30DDB">
        <w:fldChar w:fldCharType="begin"/>
      </w:r>
      <w:r w:rsidR="007F7D20">
        <w:rPr>
          <w:bCs/>
          <w:szCs w:val="24"/>
        </w:rPr>
        <w:instrText xml:space="preserve"> REF _Ref462040994 \r \h </w:instrText>
      </w:r>
      <w:r w:rsidR="00A30DDB">
        <w:fldChar w:fldCharType="separate"/>
      </w:r>
      <w:r w:rsidR="007F7D20">
        <w:rPr>
          <w:bCs/>
          <w:szCs w:val="24"/>
        </w:rPr>
        <w:t>3.6.1.1</w:t>
      </w:r>
      <w:r w:rsidR="00A30DDB">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A30DDB">
        <w:fldChar w:fldCharType="begin"/>
      </w:r>
      <w:r w:rsidR="00FD463B">
        <w:rPr>
          <w:bCs/>
          <w:szCs w:val="24"/>
        </w:rPr>
        <w:instrText xml:space="preserve"> REF _Ref468697489 \r \h </w:instrText>
      </w:r>
      <w:r w:rsidR="00A30DDB">
        <w:fldChar w:fldCharType="separate"/>
      </w:r>
      <w:r w:rsidR="00B20632">
        <w:rPr>
          <w:bCs/>
          <w:szCs w:val="24"/>
        </w:rPr>
        <w:t>3.16</w:t>
      </w:r>
      <w:r w:rsidR="00A30DDB">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lastRenderedPageBreak/>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A30DDB">
        <w:rPr>
          <w:bCs/>
          <w:szCs w:val="24"/>
        </w:rPr>
        <w:fldChar w:fldCharType="begin"/>
      </w:r>
      <w:r w:rsidR="0060076B">
        <w:rPr>
          <w:bCs/>
          <w:szCs w:val="24"/>
        </w:rPr>
        <w:instrText xml:space="preserve"> REF _Ref468199124 \r \h </w:instrText>
      </w:r>
      <w:r w:rsidR="00A30DDB">
        <w:rPr>
          <w:bCs/>
          <w:szCs w:val="24"/>
        </w:rPr>
      </w:r>
      <w:r w:rsidR="00A30DDB">
        <w:rPr>
          <w:bCs/>
          <w:szCs w:val="24"/>
        </w:rPr>
        <w:fldChar w:fldCharType="separate"/>
      </w:r>
      <w:r w:rsidR="00B20632">
        <w:rPr>
          <w:bCs/>
          <w:szCs w:val="24"/>
        </w:rPr>
        <w:t>3.17</w:t>
      </w:r>
      <w:r w:rsidR="00A30DDB">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58" w:name="_Ref307563802"/>
      <w:r w:rsidRPr="00363FC9">
        <w:rPr>
          <w:bCs/>
          <w:sz w:val="24"/>
          <w:szCs w:val="24"/>
        </w:rPr>
        <w:t xml:space="preserve">В случаях, указанных в п. </w:t>
      </w:r>
      <w:fldSimple w:instr=" REF _Ref307586570 \r \h  \* MERGEFORMAT ">
        <w:r w:rsidR="00B20632" w:rsidRPr="00B20632">
          <w:rPr>
            <w:bCs/>
            <w:sz w:val="24"/>
            <w:szCs w:val="24"/>
          </w:rPr>
          <w:t>3.4.8.3.2</w:t>
        </w:r>
      </w:fldSimple>
      <w:r w:rsidRPr="00363FC9">
        <w:rPr>
          <w:bCs/>
          <w:sz w:val="24"/>
          <w:szCs w:val="24"/>
        </w:rPr>
        <w:t xml:space="preserve"> Участник обязан выплатить Заказчику неустойку в размере </w:t>
      </w:r>
      <w:bookmarkEnd w:id="1058"/>
      <w:r w:rsidRPr="00363FC9">
        <w:rPr>
          <w:bCs/>
          <w:sz w:val="24"/>
          <w:szCs w:val="24"/>
        </w:rPr>
        <w:t>3%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59"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59"/>
    </w:p>
    <w:p w:rsidR="00CC5A3A" w:rsidRPr="00095F81"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fldSimple w:instr=" REF _Ref440272256 \r \h  \* MERGEFORMAT ">
        <w:r w:rsidR="00B20632" w:rsidRPr="00B20632">
          <w:rPr>
            <w:bCs/>
            <w:sz w:val="24"/>
            <w:szCs w:val="24"/>
          </w:rPr>
          <w:t>5.14</w:t>
        </w:r>
      </w:fldSimple>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 xml:space="preserve">форме и в соответствии с инструкциями, </w:t>
      </w:r>
      <w:r w:rsidR="00AF3831" w:rsidRPr="00095F81">
        <w:rPr>
          <w:bCs/>
          <w:spacing w:val="-1"/>
          <w:sz w:val="24"/>
          <w:szCs w:val="24"/>
        </w:rPr>
        <w:t>приведенными в настоящей Документации</w:t>
      </w:r>
      <w:r w:rsidR="00CF4C5A" w:rsidRPr="00095F81">
        <w:rPr>
          <w:bCs/>
          <w:sz w:val="24"/>
          <w:szCs w:val="24"/>
        </w:rPr>
        <w:t xml:space="preserve"> </w:t>
      </w:r>
      <w:r w:rsidR="00377138" w:rsidRPr="00095F81">
        <w:rPr>
          <w:bCs/>
          <w:sz w:val="24"/>
          <w:szCs w:val="24"/>
        </w:rPr>
        <w:t>(подраздел</w:t>
      </w:r>
      <w:r w:rsidR="0049532B" w:rsidRPr="00095F81">
        <w:rPr>
          <w:bCs/>
          <w:sz w:val="24"/>
          <w:szCs w:val="24"/>
        </w:rPr>
        <w:t xml:space="preserve"> </w:t>
      </w:r>
      <w:fldSimple w:instr=" REF _Ref462067305 \r \h  \* MERGEFORMAT ">
        <w:r w:rsidR="00B20632" w:rsidRPr="00095F81">
          <w:rPr>
            <w:bCs/>
            <w:sz w:val="24"/>
            <w:szCs w:val="24"/>
          </w:rPr>
          <w:t>5.15</w:t>
        </w:r>
      </w:fldSimple>
      <w:r w:rsidR="00377138" w:rsidRPr="00095F81">
        <w:rPr>
          <w:bCs/>
          <w:sz w:val="24"/>
          <w:szCs w:val="24"/>
        </w:rPr>
        <w:t>)</w:t>
      </w:r>
      <w:r w:rsidRPr="00095F81">
        <w:rPr>
          <w:bCs/>
          <w:sz w:val="24"/>
          <w:szCs w:val="24"/>
        </w:rPr>
        <w:t xml:space="preserve">, в срок не позднее даты и времени окончания приема заявок, указанных в пункте </w:t>
      </w:r>
      <w:fldSimple w:instr=" REF _Ref441505211 \r \h  \* MERGEFORMAT ">
        <w:r w:rsidR="00B20632" w:rsidRPr="00095F81">
          <w:t>3.6.1.1</w:t>
        </w:r>
      </w:fldSimple>
      <w:r w:rsidRPr="00095F81">
        <w:rPr>
          <w:bCs/>
          <w:sz w:val="24"/>
          <w:szCs w:val="24"/>
        </w:rPr>
        <w:t xml:space="preserve"> настоящей </w:t>
      </w:r>
      <w:r w:rsidR="006265DC" w:rsidRPr="00095F81">
        <w:rPr>
          <w:bCs/>
          <w:sz w:val="24"/>
          <w:szCs w:val="24"/>
        </w:rPr>
        <w:t>Документации</w:t>
      </w:r>
      <w:r w:rsidRPr="00095F81">
        <w:rPr>
          <w:bCs/>
          <w:sz w:val="24"/>
          <w:szCs w:val="24"/>
        </w:rPr>
        <w:t xml:space="preserve">, по адресу: РФ, 127018, г. Москва, ул. 2-я Ямская, дом 4, </w:t>
      </w:r>
      <w:proofErr w:type="spellStart"/>
      <w:r w:rsidRPr="00095F81">
        <w:rPr>
          <w:bCs/>
          <w:sz w:val="24"/>
          <w:szCs w:val="24"/>
        </w:rPr>
        <w:t>каб</w:t>
      </w:r>
      <w:proofErr w:type="spellEnd"/>
      <w:r w:rsidRPr="00095F81">
        <w:rPr>
          <w:bCs/>
          <w:sz w:val="24"/>
          <w:szCs w:val="24"/>
        </w:rPr>
        <w:t xml:space="preserve">. №303, исполнительный сотрудник </w:t>
      </w:r>
      <w:proofErr w:type="gramStart"/>
      <w:r w:rsidRPr="00095F81">
        <w:rPr>
          <w:bCs/>
          <w:sz w:val="24"/>
          <w:szCs w:val="24"/>
        </w:rPr>
        <w:t>–</w:t>
      </w:r>
      <w:r w:rsidR="00890A0E" w:rsidRPr="00095F81">
        <w:rPr>
          <w:sz w:val="24"/>
          <w:szCs w:val="24"/>
        </w:rPr>
        <w:t>Л</w:t>
      </w:r>
      <w:proofErr w:type="gramEnd"/>
      <w:r w:rsidR="00890A0E" w:rsidRPr="00095F81">
        <w:rPr>
          <w:sz w:val="24"/>
          <w:szCs w:val="24"/>
        </w:rPr>
        <w:t>азарева Татьяна Валентиновна</w:t>
      </w:r>
      <w:r w:rsidR="00931982" w:rsidRPr="00095F81">
        <w:rPr>
          <w:sz w:val="24"/>
          <w:szCs w:val="24"/>
        </w:rPr>
        <w:t>, контактный телефон (495) 747-92-92</w:t>
      </w:r>
      <w:r w:rsidRPr="00095F81">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095F81" w:rsidRDefault="00CC5A3A" w:rsidP="00363FC9">
      <w:pPr>
        <w:pStyle w:val="aff"/>
        <w:numPr>
          <w:ilvl w:val="0"/>
          <w:numId w:val="68"/>
        </w:numPr>
        <w:tabs>
          <w:tab w:val="left" w:pos="2127"/>
        </w:tabs>
        <w:spacing w:line="240" w:lineRule="auto"/>
        <w:rPr>
          <w:sz w:val="24"/>
          <w:szCs w:val="24"/>
        </w:rPr>
      </w:pPr>
      <w:r w:rsidRPr="00095F81">
        <w:rPr>
          <w:sz w:val="24"/>
          <w:szCs w:val="24"/>
        </w:rPr>
        <w:t>Пометка «</w:t>
      </w:r>
      <w:r w:rsidRPr="00095F81">
        <w:rPr>
          <w:bCs/>
          <w:sz w:val="24"/>
          <w:szCs w:val="24"/>
        </w:rPr>
        <w:t xml:space="preserve"> Соглашение о неустойке</w:t>
      </w:r>
      <w:r w:rsidRPr="00095F8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095F81">
        <w:rPr>
          <w:sz w:val="24"/>
          <w:szCs w:val="24"/>
        </w:rPr>
        <w:t>наименование и адрес Организатора в</w:t>
      </w:r>
      <w:r w:rsidRPr="00AF3831">
        <w:rPr>
          <w:sz w:val="24"/>
          <w:szCs w:val="24"/>
        </w:rPr>
        <w:t xml:space="preserve"> соответствии с пунктом </w:t>
      </w:r>
      <w:fldSimple w:instr=" REF _Ref441571244 \r \h  \* MERGEFORMAT ">
        <w:r w:rsidR="00B20632" w:rsidRPr="00B20632">
          <w:rPr>
            <w:sz w:val="24"/>
            <w:szCs w:val="24"/>
          </w:rPr>
          <w:t>1.1.1</w:t>
        </w:r>
      </w:fldSimple>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B20632" w:rsidRPr="00B20632">
          <w:rPr>
            <w:sz w:val="24"/>
            <w:szCs w:val="24"/>
          </w:rPr>
          <w:t>1.1.4</w:t>
        </w:r>
      </w:fldSimple>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fldSimple w:instr=" REF _Ref467506793 \r \h  \* MERGEFORMAT ">
        <w:r w:rsidR="00B20632" w:rsidRPr="00B20632">
          <w:rPr>
            <w:sz w:val="24"/>
            <w:szCs w:val="24"/>
          </w:rPr>
          <w:t>3.4.8.5</w:t>
        </w:r>
      </w:fldSimple>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60" w:name="_Ref442263553"/>
      <w:bookmarkStart w:id="1061" w:name="_Ref441573707"/>
      <w:bookmarkStart w:id="1062" w:name="_Ref442262682"/>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0"/>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r \h  \* MERGEFORMAT ">
        <w:r w:rsidR="00B20632">
          <w:t>3.6.1.1</w:t>
        </w:r>
      </w:fldSimple>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fldSimple w:instr=" REF _Ref462040994 \r \h  \* MERGEFORMAT ">
        <w:r w:rsidR="00B20632">
          <w:t>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1C133F">
        <w:rPr>
          <w:szCs w:val="24"/>
        </w:rPr>
        <w:t>извещения:____</w:t>
      </w:r>
      <w:proofErr w:type="spellEnd"/>
      <w:r w:rsidRPr="001C133F">
        <w:rPr>
          <w:szCs w:val="24"/>
        </w:rPr>
        <w:t>.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095F81"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внесения Участником денежных средств в качестве обеспечения </w:t>
      </w:r>
      <w:r w:rsidRPr="001C133F">
        <w:rPr>
          <w:szCs w:val="24"/>
        </w:rPr>
        <w:t xml:space="preserve">исполнения обязательств, </w:t>
      </w:r>
      <w:r w:rsidRPr="00095F81">
        <w:rPr>
          <w:szCs w:val="24"/>
        </w:rPr>
        <w:t>связанных с участием в открытом конкурсе и подачей Заявки,</w:t>
      </w:r>
      <w:r w:rsidRPr="00095F81">
        <w:rPr>
          <w:rFonts w:eastAsia="Calibri"/>
          <w:szCs w:val="24"/>
          <w:lang w:eastAsia="en-US"/>
        </w:rPr>
        <w:t xml:space="preserve"> копию </w:t>
      </w:r>
      <w:r w:rsidRPr="00095F81">
        <w:rPr>
          <w:szCs w:val="24"/>
        </w:rPr>
        <w:t>платежного</w:t>
      </w:r>
      <w:r w:rsidRPr="00095F81">
        <w:rPr>
          <w:rFonts w:eastAsia="Calibri"/>
          <w:szCs w:val="24"/>
          <w:lang w:eastAsia="en-US"/>
        </w:rPr>
        <w:t xml:space="preserve"> поручения о перечислении денежных средств в качестве обеспечения </w:t>
      </w:r>
      <w:r w:rsidRPr="00095F81">
        <w:rPr>
          <w:rFonts w:eastAsia="Calibri"/>
          <w:szCs w:val="24"/>
          <w:lang w:eastAsia="en-US"/>
        </w:rPr>
        <w:lastRenderedPageBreak/>
        <w:t xml:space="preserve">Заявки, вместе с Анкетой Участника (п. </w:t>
      </w:r>
      <w:fldSimple w:instr=" REF _Ref55335823 \r \h  \* MERGEFORMAT ">
        <w:r w:rsidR="00B20632" w:rsidRPr="00095F81">
          <w:rPr>
            <w:rFonts w:eastAsia="Calibri"/>
            <w:szCs w:val="24"/>
            <w:lang w:eastAsia="en-US"/>
          </w:rPr>
          <w:t>5.7</w:t>
        </w:r>
      </w:fldSimple>
      <w:r w:rsidRPr="00095F8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095F81">
        <w:rPr>
          <w:rFonts w:eastAsia="Calibri"/>
          <w:szCs w:val="24"/>
          <w:lang w:eastAsia="en-US"/>
        </w:rPr>
        <w:t xml:space="preserve"> Валентиновне - контактный телефон (495) 747-92-92 (3123), адрес электронной почты: </w:t>
      </w:r>
      <w:hyperlink r:id="rId24" w:history="1">
        <w:r w:rsidRPr="00095F81">
          <w:rPr>
            <w:rFonts w:eastAsia="Calibri"/>
            <w:szCs w:val="24"/>
            <w:u w:val="single"/>
            <w:lang w:eastAsia="en-US"/>
          </w:rPr>
          <w:t>Lazareva.TV@mrsk-1.ru</w:t>
        </w:r>
      </w:hyperlink>
      <w:r w:rsidRPr="00095F81">
        <w:rPr>
          <w:rFonts w:eastAsia="Calibri"/>
          <w:szCs w:val="24"/>
          <w:lang w:eastAsia="en-US"/>
        </w:rPr>
        <w:t xml:space="preserve">. Данные документы необходимо направить Заказчику </w:t>
      </w:r>
      <w:r w:rsidRPr="00095F81">
        <w:rPr>
          <w:szCs w:val="24"/>
        </w:rPr>
        <w:t>до момента истечения срока окончания приема заявок (п</w:t>
      </w:r>
      <w:r w:rsidR="00E57E7C" w:rsidRPr="00095F81">
        <w:rPr>
          <w:szCs w:val="24"/>
        </w:rPr>
        <w:t>.</w:t>
      </w:r>
      <w:r w:rsidRPr="00095F81">
        <w:rPr>
          <w:szCs w:val="24"/>
        </w:rPr>
        <w:t xml:space="preserve"> </w:t>
      </w:r>
      <w:fldSimple w:instr=" REF _Ref462040994 \r \h  \* MERGEFORMAT ">
        <w:r w:rsidR="00B20632" w:rsidRPr="00095F81">
          <w:t>3.6.1.1</w:t>
        </w:r>
      </w:fldSimple>
      <w:r w:rsidRPr="00095F81">
        <w:rPr>
          <w:szCs w:val="24"/>
        </w:rPr>
        <w:t>).</w:t>
      </w:r>
    </w:p>
    <w:p w:rsidR="00C442EA" w:rsidRPr="00095F81" w:rsidRDefault="00C442EA" w:rsidP="00363FC9">
      <w:pPr>
        <w:pStyle w:val="Times12"/>
        <w:numPr>
          <w:ilvl w:val="5"/>
          <w:numId w:val="78"/>
        </w:numPr>
        <w:tabs>
          <w:tab w:val="clear" w:pos="3960"/>
          <w:tab w:val="num" w:pos="1701"/>
        </w:tabs>
        <w:spacing w:before="120"/>
        <w:ind w:left="567" w:firstLine="0"/>
        <w:rPr>
          <w:szCs w:val="24"/>
        </w:rPr>
      </w:pPr>
      <w:bookmarkStart w:id="1063" w:name="_Ref468974078"/>
      <w:r w:rsidRPr="00095F81">
        <w:rPr>
          <w:rFonts w:eastAsia="Calibri"/>
          <w:szCs w:val="24"/>
          <w:lang w:eastAsia="en-US"/>
        </w:rPr>
        <w:t>Реквизиты</w:t>
      </w:r>
      <w:r w:rsidRPr="00095F81">
        <w:rPr>
          <w:szCs w:val="24"/>
        </w:rPr>
        <w:t xml:space="preserve"> Заказчика для перечисления денежных сре</w:t>
      </w:r>
      <w:proofErr w:type="gramStart"/>
      <w:r w:rsidRPr="00095F81">
        <w:rPr>
          <w:szCs w:val="24"/>
        </w:rPr>
        <w:t>дств в к</w:t>
      </w:r>
      <w:proofErr w:type="gramEnd"/>
      <w:r w:rsidRPr="00095F81">
        <w:rPr>
          <w:szCs w:val="24"/>
        </w:rPr>
        <w:t>ачестве обеспечения обязательств, связанных с участием в Конкурсе и подачей Заявки:</w:t>
      </w:r>
      <w:bookmarkEnd w:id="1063"/>
    </w:p>
    <w:p w:rsidR="00C442EA" w:rsidRPr="00095F81" w:rsidRDefault="00C442EA" w:rsidP="00C442EA">
      <w:pPr>
        <w:pStyle w:val="aff"/>
        <w:numPr>
          <w:ilvl w:val="0"/>
          <w:numId w:val="0"/>
        </w:numPr>
        <w:snapToGrid w:val="0"/>
        <w:spacing w:before="100" w:beforeAutospacing="1" w:line="240" w:lineRule="auto"/>
        <w:ind w:left="2160"/>
        <w:rPr>
          <w:sz w:val="24"/>
          <w:szCs w:val="24"/>
          <w:u w:val="single"/>
        </w:rPr>
      </w:pPr>
      <w:r w:rsidRPr="00095F81">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095F81" w:rsidRDefault="00C442EA" w:rsidP="00363FC9">
      <w:pPr>
        <w:pStyle w:val="aff"/>
        <w:numPr>
          <w:ilvl w:val="0"/>
          <w:numId w:val="68"/>
        </w:numPr>
        <w:tabs>
          <w:tab w:val="left" w:pos="2127"/>
        </w:tabs>
        <w:spacing w:before="240" w:line="240" w:lineRule="auto"/>
        <w:ind w:left="2846" w:hanging="357"/>
        <w:rPr>
          <w:sz w:val="24"/>
          <w:szCs w:val="24"/>
        </w:rPr>
      </w:pPr>
      <w:r w:rsidRPr="00095F81">
        <w:rPr>
          <w:sz w:val="24"/>
          <w:szCs w:val="24"/>
        </w:rPr>
        <w:t>ИНН/КПП: 6901067107/997450001</w:t>
      </w:r>
    </w:p>
    <w:p w:rsidR="00C442EA" w:rsidRPr="00095F81" w:rsidRDefault="00C442EA" w:rsidP="00C442EA">
      <w:pPr>
        <w:pStyle w:val="aff"/>
        <w:numPr>
          <w:ilvl w:val="0"/>
          <w:numId w:val="0"/>
        </w:numPr>
        <w:tabs>
          <w:tab w:val="left" w:pos="2127"/>
        </w:tabs>
        <w:spacing w:line="240" w:lineRule="auto"/>
        <w:ind w:left="2847"/>
        <w:rPr>
          <w:sz w:val="24"/>
          <w:szCs w:val="24"/>
        </w:rPr>
      </w:pPr>
      <w:proofErr w:type="spellStart"/>
      <w:proofErr w:type="gramStart"/>
      <w:r w:rsidRPr="00095F81">
        <w:rPr>
          <w:sz w:val="24"/>
          <w:szCs w:val="24"/>
        </w:rPr>
        <w:t>р</w:t>
      </w:r>
      <w:proofErr w:type="spellEnd"/>
      <w:proofErr w:type="gramEnd"/>
      <w:r w:rsidRPr="00095F81">
        <w:rPr>
          <w:sz w:val="24"/>
          <w:szCs w:val="24"/>
        </w:rPr>
        <w:t>/с: 40702810000000019885 в ПАО РОСБАНК</w:t>
      </w:r>
    </w:p>
    <w:p w:rsidR="00C442EA" w:rsidRPr="00095F81" w:rsidRDefault="00C442EA" w:rsidP="00C442EA">
      <w:pPr>
        <w:pStyle w:val="aff"/>
        <w:numPr>
          <w:ilvl w:val="0"/>
          <w:numId w:val="0"/>
        </w:numPr>
        <w:tabs>
          <w:tab w:val="left" w:pos="2127"/>
        </w:tabs>
        <w:spacing w:line="240" w:lineRule="auto"/>
        <w:ind w:left="2847"/>
        <w:rPr>
          <w:sz w:val="24"/>
          <w:szCs w:val="24"/>
        </w:rPr>
      </w:pPr>
      <w:r w:rsidRPr="00095F81">
        <w:rPr>
          <w:sz w:val="24"/>
          <w:szCs w:val="24"/>
        </w:rPr>
        <w:t>БИК: 044525256</w:t>
      </w:r>
    </w:p>
    <w:p w:rsidR="00C442EA" w:rsidRPr="00095F81" w:rsidRDefault="00C442EA" w:rsidP="00C442EA">
      <w:pPr>
        <w:pStyle w:val="aff"/>
        <w:numPr>
          <w:ilvl w:val="0"/>
          <w:numId w:val="0"/>
        </w:numPr>
        <w:tabs>
          <w:tab w:val="left" w:pos="2127"/>
        </w:tabs>
        <w:spacing w:line="240" w:lineRule="auto"/>
        <w:ind w:left="2847"/>
        <w:rPr>
          <w:sz w:val="24"/>
          <w:szCs w:val="24"/>
        </w:rPr>
      </w:pPr>
      <w:r w:rsidRPr="00095F81">
        <w:rPr>
          <w:sz w:val="24"/>
          <w:szCs w:val="24"/>
        </w:rPr>
        <w:t>к/с: 30101810000000000256</w:t>
      </w:r>
    </w:p>
    <w:p w:rsidR="00C442EA" w:rsidRPr="00095F81" w:rsidRDefault="00C442EA" w:rsidP="00363FC9">
      <w:pPr>
        <w:pStyle w:val="Times12"/>
        <w:numPr>
          <w:ilvl w:val="5"/>
          <w:numId w:val="78"/>
        </w:numPr>
        <w:tabs>
          <w:tab w:val="clear" w:pos="3960"/>
          <w:tab w:val="num" w:pos="1701"/>
        </w:tabs>
        <w:spacing w:before="120"/>
        <w:ind w:left="567" w:firstLine="0"/>
        <w:rPr>
          <w:szCs w:val="24"/>
        </w:rPr>
      </w:pPr>
      <w:r w:rsidRPr="00095F81">
        <w:rPr>
          <w:rFonts w:eastAsia="Calibri"/>
          <w:szCs w:val="24"/>
          <w:lang w:eastAsia="en-US"/>
        </w:rPr>
        <w:t>Предоставленное</w:t>
      </w:r>
      <w:r w:rsidRPr="00095F81">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095F81">
        <w:rPr>
          <w:szCs w:val="24"/>
        </w:rPr>
        <w:t>,</w:t>
      </w:r>
      <w:r w:rsidRPr="00095F81">
        <w:rPr>
          <w:szCs w:val="24"/>
        </w:rPr>
        <w:t xml:space="preserve"> в следующих случаях и в следующие сроки:</w:t>
      </w:r>
    </w:p>
    <w:p w:rsidR="00C442EA" w:rsidRPr="00095F81" w:rsidRDefault="00C442EA" w:rsidP="00363FC9">
      <w:pPr>
        <w:pStyle w:val="afd"/>
        <w:numPr>
          <w:ilvl w:val="0"/>
          <w:numId w:val="79"/>
        </w:numPr>
        <w:spacing w:line="240" w:lineRule="auto"/>
        <w:ind w:left="2126" w:hanging="357"/>
        <w:rPr>
          <w:sz w:val="24"/>
          <w:szCs w:val="24"/>
        </w:rPr>
      </w:pPr>
      <w:r w:rsidRPr="00095F81">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095F81">
        <w:rPr>
          <w:sz w:val="24"/>
          <w:szCs w:val="24"/>
        </w:rPr>
        <w:t>в течение семи рабочих дней со дня поступления Заказчику</w:t>
      </w:r>
      <w:r w:rsidRPr="001C133F">
        <w:rPr>
          <w:sz w:val="24"/>
          <w:szCs w:val="24"/>
        </w:rPr>
        <w:t xml:space="preserve">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B20632" w:rsidRPr="00B20632">
          <w:rPr>
            <w:sz w:val="24"/>
            <w:szCs w:val="24"/>
          </w:rPr>
          <w:t>3.18</w:t>
        </w:r>
      </w:fldSimple>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4"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61"/>
      <w:bookmarkEnd w:id="1062"/>
      <w:bookmarkEnd w:id="1064"/>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5" w:name="_Toc298234689"/>
      <w:bookmarkStart w:id="1066" w:name="_Toc255985683"/>
      <w:bookmarkStart w:id="1067" w:name="_Ref303250896"/>
      <w:bookmarkStart w:id="1068" w:name="_Ref306190495"/>
      <w:bookmarkStart w:id="1069" w:name="_Toc471823157"/>
      <w:r w:rsidRPr="00796A96">
        <w:rPr>
          <w:bCs/>
          <w:sz w:val="24"/>
          <w:szCs w:val="24"/>
        </w:rPr>
        <w:t>Разъяснение Конкурсной документации</w:t>
      </w:r>
      <w:bookmarkEnd w:id="1027"/>
      <w:bookmarkEnd w:id="1028"/>
      <w:r w:rsidRPr="00796A96">
        <w:rPr>
          <w:bCs/>
          <w:sz w:val="24"/>
          <w:szCs w:val="24"/>
        </w:rPr>
        <w:t>, внесение изменений в Конкурсную документацию</w:t>
      </w:r>
      <w:bookmarkEnd w:id="1065"/>
      <w:bookmarkEnd w:id="1066"/>
      <w:bookmarkEnd w:id="1067"/>
      <w:bookmarkEnd w:id="1068"/>
      <w:bookmarkEnd w:id="1069"/>
    </w:p>
    <w:p w:rsidR="000D1809" w:rsidRPr="00796A96" w:rsidRDefault="000D1809" w:rsidP="00744F64">
      <w:pPr>
        <w:pStyle w:val="3"/>
        <w:numPr>
          <w:ilvl w:val="2"/>
          <w:numId w:val="85"/>
        </w:numPr>
        <w:tabs>
          <w:tab w:val="num" w:pos="1620"/>
        </w:tabs>
        <w:spacing w:before="0"/>
        <w:ind w:left="1620" w:hanging="1081"/>
        <w:rPr>
          <w:sz w:val="24"/>
          <w:szCs w:val="24"/>
        </w:rPr>
      </w:pPr>
      <w:bookmarkStart w:id="1070" w:name="_Toc298234690"/>
      <w:bookmarkStart w:id="1071" w:name="_Toc255985684"/>
      <w:bookmarkStart w:id="1072" w:name="_Toc441503257"/>
      <w:bookmarkStart w:id="1073" w:name="_Toc441572047"/>
      <w:bookmarkStart w:id="1074" w:name="_Toc441575139"/>
      <w:bookmarkStart w:id="1075" w:name="_Ref441580874"/>
      <w:bookmarkStart w:id="1076" w:name="_Toc442434800"/>
      <w:bookmarkStart w:id="1077" w:name="_Toc442435639"/>
      <w:bookmarkStart w:id="1078" w:name="_Toc462044759"/>
      <w:bookmarkStart w:id="1079" w:name="_Toc462068462"/>
      <w:bookmarkStart w:id="1080" w:name="_Toc463514152"/>
      <w:bookmarkStart w:id="1081" w:name="_Toc469480368"/>
      <w:bookmarkStart w:id="1082" w:name="_Toc471823158"/>
      <w:r w:rsidRPr="00796A96">
        <w:rPr>
          <w:sz w:val="24"/>
          <w:szCs w:val="24"/>
        </w:rPr>
        <w:t>Разъяснение Конкурсной документации</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xml:space="preserve">, при размещении Извещения </w:t>
      </w:r>
      <w:r w:rsidR="000940CE" w:rsidRPr="00363FC9">
        <w:rPr>
          <w:iCs/>
          <w:sz w:val="24"/>
          <w:szCs w:val="24"/>
        </w:rPr>
        <w:lastRenderedPageBreak/>
        <w:t>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095F81"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w:t>
      </w:r>
      <w:r w:rsidRPr="00095F81">
        <w:rPr>
          <w:iCs/>
          <w:sz w:val="24"/>
          <w:szCs w:val="24"/>
        </w:rPr>
        <w:t>документации, если в тексте ответа не будет указано иное.</w:t>
      </w:r>
      <w:r w:rsidR="00EC52CE" w:rsidRPr="00095F81">
        <w:rPr>
          <w:iCs/>
          <w:sz w:val="24"/>
          <w:szCs w:val="24"/>
        </w:rPr>
        <w:t xml:space="preserve"> В случае</w:t>
      </w:r>
      <w:proofErr w:type="gramStart"/>
      <w:r w:rsidR="00EC52CE" w:rsidRPr="00095F81">
        <w:rPr>
          <w:iCs/>
          <w:sz w:val="24"/>
          <w:szCs w:val="24"/>
        </w:rPr>
        <w:t>,</w:t>
      </w:r>
      <w:proofErr w:type="gramEnd"/>
      <w:r w:rsidR="00EC52CE" w:rsidRPr="00095F81">
        <w:rPr>
          <w:iCs/>
          <w:sz w:val="24"/>
          <w:szCs w:val="24"/>
        </w:rPr>
        <w:t xml:space="preserve"> если разъяснения изменяют </w:t>
      </w:r>
      <w:r w:rsidR="00DF6114" w:rsidRPr="00095F81">
        <w:rPr>
          <w:iCs/>
          <w:sz w:val="24"/>
          <w:szCs w:val="24"/>
        </w:rPr>
        <w:t>Конкурсную</w:t>
      </w:r>
      <w:r w:rsidR="00EC52CE" w:rsidRPr="00095F81">
        <w:rPr>
          <w:iCs/>
          <w:sz w:val="24"/>
          <w:szCs w:val="24"/>
        </w:rPr>
        <w:t xml:space="preserve"> документацию, Организатором осуществляется </w:t>
      </w:r>
      <w:r w:rsidR="00DF6114" w:rsidRPr="00095F81">
        <w:rPr>
          <w:bCs/>
          <w:iCs/>
          <w:sz w:val="24"/>
          <w:szCs w:val="24"/>
        </w:rPr>
        <w:t xml:space="preserve">внесение изменений в </w:t>
      </w:r>
      <w:r w:rsidR="005A1FF6" w:rsidRPr="00095F81">
        <w:rPr>
          <w:iCs/>
          <w:sz w:val="24"/>
          <w:szCs w:val="24"/>
        </w:rPr>
        <w:t>Конкурсную документацию</w:t>
      </w:r>
      <w:r w:rsidR="00DF6114" w:rsidRPr="00095F81">
        <w:rPr>
          <w:bCs/>
          <w:iCs/>
          <w:sz w:val="24"/>
          <w:szCs w:val="24"/>
        </w:rPr>
        <w:t xml:space="preserve"> (п. </w:t>
      </w:r>
      <w:fldSimple w:instr=" REF _Ref441504805 \r \h  \* MERGEFORMAT ">
        <w:r w:rsidR="00B20632" w:rsidRPr="00095F81">
          <w:rPr>
            <w:bCs/>
            <w:iCs/>
            <w:sz w:val="24"/>
            <w:szCs w:val="24"/>
          </w:rPr>
          <w:t>3.5.2</w:t>
        </w:r>
      </w:fldSimple>
      <w:r w:rsidR="00DF6114" w:rsidRPr="00095F81">
        <w:rPr>
          <w:bCs/>
          <w:iCs/>
          <w:sz w:val="24"/>
          <w:szCs w:val="24"/>
        </w:rPr>
        <w:t xml:space="preserve">) и, при необходимости, продление подачи Заявок в соответствии с п. </w:t>
      </w:r>
      <w:fldSimple w:instr=" REF _Ref86823116 \r \h  \* MERGEFORMAT ">
        <w:r w:rsidR="00B20632" w:rsidRPr="00095F81">
          <w:rPr>
            <w:bCs/>
            <w:iCs/>
            <w:sz w:val="24"/>
            <w:szCs w:val="24"/>
          </w:rPr>
          <w:t>3.5.3</w:t>
        </w:r>
      </w:fldSimple>
      <w:r w:rsidR="00DF6114" w:rsidRPr="00095F81">
        <w:rPr>
          <w:bCs/>
          <w:iCs/>
          <w:sz w:val="24"/>
          <w:szCs w:val="24"/>
        </w:rPr>
        <w:t xml:space="preserve"> настоящей Документации.</w:t>
      </w:r>
      <w:r w:rsidR="00EC52CE" w:rsidRPr="00095F81">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3" w:name="_Toc90385057"/>
      <w:bookmarkStart w:id="1084" w:name="_Toc98251723"/>
      <w:bookmarkStart w:id="1085" w:name="_Toc298234691"/>
      <w:bookmarkStart w:id="1086" w:name="_Toc255985685"/>
      <w:bookmarkStart w:id="1087" w:name="_Toc441503258"/>
      <w:bookmarkStart w:id="1088" w:name="_Ref441504805"/>
      <w:bookmarkStart w:id="1089" w:name="_Toc441572048"/>
      <w:bookmarkStart w:id="1090" w:name="_Toc441575140"/>
      <w:bookmarkStart w:id="1091" w:name="_Toc442434801"/>
      <w:bookmarkStart w:id="1092" w:name="_Toc442435640"/>
      <w:bookmarkStart w:id="1093" w:name="_Toc462044760"/>
      <w:bookmarkStart w:id="1094" w:name="_Toc462068463"/>
      <w:bookmarkStart w:id="1095" w:name="_Toc463514153"/>
      <w:bookmarkStart w:id="1096" w:name="_Toc469480369"/>
      <w:bookmarkStart w:id="1097"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098" w:name="_Ref306196800"/>
      <w:bookmarkStart w:id="1099"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B20632">
          <w:t>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B20632">
          <w:t>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B20632">
          <w:t>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8"/>
      <w:r w:rsidR="002A1CE3" w:rsidRPr="00597F9C">
        <w:rPr>
          <w:iCs/>
          <w:sz w:val="24"/>
          <w:szCs w:val="24"/>
        </w:rPr>
        <w:t xml:space="preserve"> </w:t>
      </w:r>
      <w:bookmarkEnd w:id="1099"/>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00" w:name="_Ref86823116"/>
      <w:bookmarkStart w:id="1101" w:name="_Toc90385058"/>
      <w:bookmarkStart w:id="1102" w:name="_Toc98251724"/>
      <w:bookmarkStart w:id="1103" w:name="_Toc298234692"/>
      <w:bookmarkStart w:id="1104" w:name="_Toc255985686"/>
      <w:bookmarkStart w:id="1105" w:name="_Toc441503259"/>
      <w:bookmarkStart w:id="1106" w:name="_Toc441572049"/>
      <w:bookmarkStart w:id="1107" w:name="_Toc441575141"/>
      <w:bookmarkStart w:id="1108" w:name="_Toc442434802"/>
      <w:bookmarkStart w:id="1109" w:name="_Toc442435641"/>
      <w:bookmarkStart w:id="1110" w:name="_Toc462044761"/>
      <w:bookmarkStart w:id="1111" w:name="_Toc462068464"/>
      <w:bookmarkStart w:id="1112" w:name="_Toc463514154"/>
      <w:bookmarkStart w:id="1113" w:name="_Toc469480370"/>
      <w:bookmarkStart w:id="1114" w:name="_Toc471823160"/>
      <w:r w:rsidRPr="00796A96">
        <w:rPr>
          <w:sz w:val="24"/>
          <w:szCs w:val="24"/>
        </w:rPr>
        <w:t xml:space="preserve">Продление срока окончания </w:t>
      </w:r>
      <w:r w:rsidR="004E400C" w:rsidRPr="00796A96">
        <w:rPr>
          <w:sz w:val="24"/>
          <w:szCs w:val="24"/>
        </w:rPr>
        <w:t xml:space="preserve">подачи </w:t>
      </w:r>
      <w:bookmarkEnd w:id="1100"/>
      <w:bookmarkEnd w:id="1101"/>
      <w:bookmarkEnd w:id="1102"/>
      <w:bookmarkEnd w:id="1103"/>
      <w:bookmarkEnd w:id="1104"/>
      <w:bookmarkEnd w:id="1105"/>
      <w:r w:rsidR="00597F9C">
        <w:rPr>
          <w:sz w:val="24"/>
          <w:szCs w:val="24"/>
        </w:rPr>
        <w:t>Заявок</w:t>
      </w:r>
      <w:bookmarkEnd w:id="1106"/>
      <w:bookmarkEnd w:id="1107"/>
      <w:bookmarkEnd w:id="1108"/>
      <w:bookmarkEnd w:id="1109"/>
      <w:bookmarkEnd w:id="1110"/>
      <w:bookmarkEnd w:id="1111"/>
      <w:bookmarkEnd w:id="1112"/>
      <w:bookmarkEnd w:id="1113"/>
      <w:bookmarkEnd w:id="1114"/>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5" w:name="_Ref55280443"/>
      <w:bookmarkStart w:id="1116" w:name="_Toc55285351"/>
      <w:bookmarkStart w:id="1117" w:name="_Toc55305383"/>
      <w:bookmarkStart w:id="1118" w:name="_Toc57314654"/>
      <w:bookmarkStart w:id="1119" w:name="_Toc69728968"/>
      <w:bookmarkStart w:id="1120" w:name="_Toc98251728"/>
      <w:bookmarkStart w:id="1121" w:name="_Toc298234693"/>
      <w:bookmarkStart w:id="1122" w:name="_Toc255985687"/>
      <w:bookmarkStart w:id="1123"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5"/>
      <w:bookmarkEnd w:id="1116"/>
      <w:bookmarkEnd w:id="1117"/>
      <w:bookmarkEnd w:id="1118"/>
      <w:bookmarkEnd w:id="1119"/>
      <w:bookmarkEnd w:id="1120"/>
      <w:bookmarkEnd w:id="1121"/>
      <w:bookmarkEnd w:id="1122"/>
      <w:bookmarkEnd w:id="1123"/>
    </w:p>
    <w:p w:rsidR="005302F6" w:rsidRPr="00095F81" w:rsidRDefault="005302F6" w:rsidP="00744F64">
      <w:pPr>
        <w:pStyle w:val="3"/>
        <w:numPr>
          <w:ilvl w:val="2"/>
          <w:numId w:val="89"/>
        </w:numPr>
        <w:tabs>
          <w:tab w:val="num" w:pos="1620"/>
        </w:tabs>
        <w:spacing w:before="0"/>
        <w:ind w:left="1620" w:hanging="1081"/>
        <w:rPr>
          <w:sz w:val="24"/>
          <w:szCs w:val="24"/>
        </w:rPr>
      </w:pPr>
      <w:bookmarkStart w:id="1124" w:name="_Toc115623424"/>
      <w:bookmarkStart w:id="1125" w:name="_Toc298234694"/>
      <w:bookmarkStart w:id="1126" w:name="_Toc255985688"/>
      <w:bookmarkStart w:id="1127" w:name="_Toc441503263"/>
      <w:bookmarkStart w:id="1128" w:name="_Toc441572051"/>
      <w:bookmarkStart w:id="1129" w:name="_Toc441575143"/>
      <w:bookmarkStart w:id="1130" w:name="_Toc442434804"/>
      <w:bookmarkStart w:id="1131" w:name="_Toc442435643"/>
      <w:bookmarkStart w:id="1132" w:name="_Toc462044763"/>
      <w:bookmarkStart w:id="1133" w:name="_Toc462068466"/>
      <w:bookmarkStart w:id="1134" w:name="_Toc463514156"/>
      <w:bookmarkStart w:id="1135" w:name="_Toc469480372"/>
      <w:bookmarkStart w:id="1136" w:name="_Toc471823162"/>
      <w:bookmarkStart w:id="1137" w:name="_Ref56229451"/>
      <w:r w:rsidRPr="00095F81">
        <w:rPr>
          <w:sz w:val="24"/>
          <w:szCs w:val="24"/>
        </w:rPr>
        <w:t xml:space="preserve">Подача Конкурсных заявок через </w:t>
      </w:r>
      <w:r w:rsidR="002D7ACE" w:rsidRPr="00095F81">
        <w:rPr>
          <w:sz w:val="24"/>
          <w:szCs w:val="24"/>
        </w:rPr>
        <w:t>ЭТП</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6A22DC" w:rsidRPr="00095F81" w:rsidRDefault="00597F9C" w:rsidP="00744F64">
      <w:pPr>
        <w:pStyle w:val="afd"/>
        <w:numPr>
          <w:ilvl w:val="3"/>
          <w:numId w:val="90"/>
        </w:numPr>
        <w:tabs>
          <w:tab w:val="left" w:pos="1620"/>
        </w:tabs>
        <w:spacing w:before="120" w:after="120" w:line="240" w:lineRule="auto"/>
        <w:ind w:left="0" w:firstLine="539"/>
        <w:rPr>
          <w:iCs/>
          <w:sz w:val="24"/>
          <w:szCs w:val="24"/>
        </w:rPr>
      </w:pPr>
      <w:bookmarkStart w:id="1138" w:name="_Ref441505211"/>
      <w:bookmarkStart w:id="1139" w:name="_Ref444178845"/>
      <w:bookmarkStart w:id="1140" w:name="_Ref462040994"/>
      <w:r w:rsidRPr="00095F81">
        <w:rPr>
          <w:bCs/>
          <w:sz w:val="24"/>
          <w:szCs w:val="24"/>
        </w:rPr>
        <w:t xml:space="preserve">Заявки на ЭТП могут быть поданы до </w:t>
      </w:r>
      <w:r w:rsidRPr="00095F81">
        <w:rPr>
          <w:b/>
          <w:bCs/>
          <w:sz w:val="24"/>
          <w:szCs w:val="24"/>
        </w:rPr>
        <w:t xml:space="preserve">12 часов 00 минут 31 </w:t>
      </w:r>
      <w:r w:rsidR="00095F81" w:rsidRPr="00095F81">
        <w:rPr>
          <w:b/>
          <w:bCs/>
          <w:sz w:val="24"/>
          <w:szCs w:val="24"/>
        </w:rPr>
        <w:t>мая</w:t>
      </w:r>
      <w:r w:rsidRPr="00095F81">
        <w:rPr>
          <w:b/>
          <w:bCs/>
          <w:sz w:val="24"/>
          <w:szCs w:val="24"/>
        </w:rPr>
        <w:t xml:space="preserve"> </w:t>
      </w:r>
      <w:r w:rsidR="00DA5CE6" w:rsidRPr="00095F81">
        <w:rPr>
          <w:b/>
          <w:bCs/>
          <w:sz w:val="24"/>
          <w:szCs w:val="24"/>
        </w:rPr>
        <w:t>2017</w:t>
      </w:r>
      <w:r w:rsidRPr="00095F81">
        <w:rPr>
          <w:b/>
          <w:bCs/>
          <w:sz w:val="24"/>
          <w:szCs w:val="24"/>
        </w:rPr>
        <w:t xml:space="preserve"> года</w:t>
      </w:r>
      <w:bookmarkEnd w:id="1138"/>
      <w:bookmarkEnd w:id="1139"/>
      <w:r w:rsidR="009836F3" w:rsidRPr="00095F81">
        <w:rPr>
          <w:b/>
          <w:bCs/>
          <w:sz w:val="24"/>
          <w:szCs w:val="24"/>
        </w:rPr>
        <w:t>,</w:t>
      </w:r>
      <w:r w:rsidR="009836F3" w:rsidRPr="00095F81">
        <w:rPr>
          <w:sz w:val="24"/>
          <w:szCs w:val="24"/>
        </w:rPr>
        <w:t xml:space="preserve"> при этом предложенная Участником в Письме о подаче оферты </w:t>
      </w:r>
      <w:r w:rsidR="009836F3" w:rsidRPr="00095F81">
        <w:rPr>
          <w:spacing w:val="-2"/>
          <w:sz w:val="24"/>
          <w:szCs w:val="24"/>
        </w:rPr>
        <w:t>(под</w:t>
      </w:r>
      <w:r w:rsidR="009836F3" w:rsidRPr="00095F81">
        <w:rPr>
          <w:sz w:val="24"/>
          <w:szCs w:val="24"/>
        </w:rPr>
        <w:t xml:space="preserve">раздел </w:t>
      </w:r>
      <w:fldSimple w:instr=" REF _Ref55336310 \r \h  \* MERGEFORMAT ">
        <w:r w:rsidR="00B20632" w:rsidRPr="00095F81">
          <w:rPr>
            <w:sz w:val="24"/>
            <w:szCs w:val="24"/>
          </w:rPr>
          <w:t>5.1</w:t>
        </w:r>
      </w:fldSimple>
      <w:r w:rsidR="009836F3" w:rsidRPr="00095F81">
        <w:rPr>
          <w:sz w:val="24"/>
          <w:szCs w:val="24"/>
        </w:rPr>
        <w:t>) цена должна соответствовать цене, указанной Участником на «котировочной доске» ЭТП</w:t>
      </w:r>
      <w:r w:rsidR="009836F3" w:rsidRPr="00095F81">
        <w:rPr>
          <w:bCs/>
          <w:sz w:val="24"/>
          <w:szCs w:val="24"/>
        </w:rPr>
        <w:t>.</w:t>
      </w:r>
      <w:bookmarkEnd w:id="1140"/>
      <w:r w:rsidR="006A22DC" w:rsidRPr="00095F81">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B20632" w:rsidRPr="00B20632">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w:t>
      </w:r>
      <w:r w:rsidRPr="0008171A">
        <w:rPr>
          <w:bCs/>
          <w:sz w:val="24"/>
          <w:szCs w:val="24"/>
        </w:rPr>
        <w:lastRenderedPageBreak/>
        <w:t>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41" w:name="_Ref115077798"/>
      <w:bookmarkStart w:id="1142" w:name="_Toc115623425"/>
      <w:bookmarkStart w:id="1143" w:name="_Toc298234695"/>
      <w:bookmarkStart w:id="1144" w:name="_Toc255985689"/>
      <w:bookmarkStart w:id="1145" w:name="_Toc441503264"/>
      <w:bookmarkStart w:id="1146" w:name="_Toc441572052"/>
      <w:bookmarkStart w:id="1147" w:name="_Toc441575144"/>
      <w:bookmarkStart w:id="1148" w:name="_Toc442434805"/>
      <w:bookmarkStart w:id="1149" w:name="_Toc442435644"/>
      <w:bookmarkStart w:id="1150" w:name="_Toc462044764"/>
      <w:bookmarkStart w:id="1151" w:name="_Toc462068467"/>
      <w:bookmarkStart w:id="1152" w:name="_Toc463514157"/>
      <w:bookmarkStart w:id="1153" w:name="_Toc469480373"/>
      <w:bookmarkStart w:id="1154"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bookmarkEnd w:id="1137"/>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fldSimple w:instr=" REF _Ref440272256 \r \h  \* MERGEFORMAT ">
        <w:r w:rsidR="00B20632" w:rsidRPr="00B20632">
          <w:rPr>
            <w:bCs/>
            <w:sz w:val="24"/>
            <w:szCs w:val="24"/>
          </w:rPr>
          <w:t>5.14</w:t>
        </w:r>
      </w:fldSimple>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fldSimple w:instr=" REF _Ref462067305 \r \h  \* MERGEFORMAT ">
        <w:r w:rsidR="00B20632" w:rsidRPr="00B20632">
          <w:rPr>
            <w:sz w:val="24"/>
            <w:szCs w:val="24"/>
          </w:rPr>
          <w:t>5.15</w:t>
        </w:r>
      </w:fldSimple>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5" w:name="_Toc115623421"/>
      <w:bookmarkStart w:id="1156" w:name="_Toc181595705"/>
      <w:bookmarkStart w:id="1157" w:name="_Toc298234696"/>
      <w:bookmarkStart w:id="1158" w:name="_Toc255985690"/>
      <w:bookmarkStart w:id="1159" w:name="_Ref303250927"/>
      <w:bookmarkStart w:id="1160" w:name="_Ref306191383"/>
      <w:bookmarkStart w:id="1161" w:name="_Toc471823164"/>
      <w:bookmarkStart w:id="1162" w:name="_Ref55280448"/>
      <w:bookmarkStart w:id="1163" w:name="_Toc55285352"/>
      <w:bookmarkStart w:id="1164" w:name="_Toc55305384"/>
      <w:bookmarkStart w:id="1165" w:name="_Toc57314655"/>
      <w:bookmarkStart w:id="1166" w:name="_Toc69728969"/>
      <w:bookmarkStart w:id="1167" w:name="_Toc98251729"/>
      <w:r w:rsidRPr="0008171A">
        <w:rPr>
          <w:bCs/>
          <w:sz w:val="24"/>
          <w:szCs w:val="24"/>
        </w:rPr>
        <w:t xml:space="preserve">Изменение и отзыв </w:t>
      </w:r>
      <w:bookmarkEnd w:id="1155"/>
      <w:bookmarkEnd w:id="1156"/>
      <w:bookmarkEnd w:id="1157"/>
      <w:bookmarkEnd w:id="1158"/>
      <w:bookmarkEnd w:id="1159"/>
      <w:bookmarkEnd w:id="1160"/>
      <w:r w:rsidR="006965FC" w:rsidRPr="0008171A">
        <w:rPr>
          <w:bCs/>
          <w:sz w:val="24"/>
          <w:szCs w:val="24"/>
        </w:rPr>
        <w:t>Заявок</w:t>
      </w:r>
      <w:bookmarkEnd w:id="1161"/>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68" w:name="_Toc469480375"/>
      <w:bookmarkStart w:id="1169" w:name="_Toc471823165"/>
      <w:r w:rsidRPr="00791161">
        <w:rPr>
          <w:b w:val="0"/>
          <w:sz w:val="24"/>
          <w:szCs w:val="24"/>
        </w:rPr>
        <w:t xml:space="preserve">До окончания срока подачи заявок (п. </w:t>
      </w:r>
      <w:fldSimple w:instr=" REF _Ref444178845 \r \h  \* MERGEFORMAT ">
        <w:r w:rsidR="00B20632" w:rsidRPr="007F7D20">
          <w:rPr>
            <w:b w:val="0"/>
            <w:sz w:val="24"/>
            <w:szCs w:val="24"/>
          </w:rPr>
          <w:t>3.6.1.1</w:t>
        </w:r>
      </w:fldSimple>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8"/>
      <w:bookmarkEnd w:id="1169"/>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70" w:name="_Toc469480376"/>
      <w:bookmarkStart w:id="1171"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fldSimple w:instr=" REF _Ref444178845 \r \h  \* MERGEFORMAT ">
        <w:r w:rsidR="00B20632" w:rsidRPr="007F7D20">
          <w:rPr>
            <w:b w:val="0"/>
            <w:bCs w:val="0"/>
            <w:sz w:val="24"/>
            <w:szCs w:val="24"/>
          </w:rPr>
          <w:t>3</w:t>
        </w:r>
        <w:r w:rsidR="00B20632" w:rsidRPr="007F7D20">
          <w:rPr>
            <w:b w:val="0"/>
            <w:sz w:val="24"/>
            <w:szCs w:val="24"/>
          </w:rPr>
          <w:t>.6.1.1</w:t>
        </w:r>
      </w:fldSimple>
      <w:r w:rsidRPr="00791161">
        <w:rPr>
          <w:b w:val="0"/>
          <w:bCs w:val="0"/>
          <w:sz w:val="24"/>
          <w:szCs w:val="24"/>
        </w:rPr>
        <w:t>) через ЭТП определяется правилами данной системы.</w:t>
      </w:r>
      <w:bookmarkEnd w:id="1170"/>
      <w:bookmarkEnd w:id="1171"/>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2" w:name="_Toc469480377"/>
      <w:bookmarkStart w:id="1173" w:name="_Toc471823167"/>
      <w:r w:rsidRPr="00791161">
        <w:rPr>
          <w:b w:val="0"/>
          <w:bCs w:val="0"/>
          <w:sz w:val="24"/>
          <w:szCs w:val="24"/>
        </w:rPr>
        <w:t>После окончания срока</w:t>
      </w:r>
      <w:r w:rsidRPr="00791161">
        <w:rPr>
          <w:b w:val="0"/>
          <w:sz w:val="24"/>
          <w:szCs w:val="24"/>
        </w:rPr>
        <w:t xml:space="preserve"> подачи Заявок (п. </w:t>
      </w:r>
      <w:fldSimple w:instr=" REF _Ref444178845 \r \h  \* MERGEFORMAT ">
        <w:r w:rsidR="00B20632" w:rsidRPr="007F7D20">
          <w:rPr>
            <w:b w:val="0"/>
            <w:sz w:val="24"/>
            <w:szCs w:val="24"/>
          </w:rPr>
          <w:t>3.6.1.1</w:t>
        </w:r>
      </w:fldSimple>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B20632" w:rsidRPr="00B20632">
          <w:rPr>
            <w:b w:val="0"/>
            <w:sz w:val="24"/>
            <w:szCs w:val="24"/>
          </w:rPr>
          <w:t>3.4.1.6</w:t>
        </w:r>
      </w:fldSimple>
      <w:r w:rsidRPr="00791161">
        <w:rPr>
          <w:b w:val="0"/>
          <w:sz w:val="24"/>
          <w:szCs w:val="24"/>
        </w:rPr>
        <w:t xml:space="preserve">, </w:t>
      </w:r>
      <w:fldSimple w:instr=" REF _Ref195087786 \r \h  \* MERGEFORMAT ">
        <w:r w:rsidR="00B20632" w:rsidRPr="00B20632">
          <w:rPr>
            <w:b w:val="0"/>
            <w:sz w:val="24"/>
            <w:szCs w:val="24"/>
          </w:rPr>
          <w:t>3.4.1.7</w:t>
        </w:r>
      </w:fldSimple>
      <w:r w:rsidRPr="00791161">
        <w:rPr>
          <w:b w:val="0"/>
          <w:sz w:val="24"/>
          <w:szCs w:val="24"/>
        </w:rPr>
        <w:t>, в письменной форме.</w:t>
      </w:r>
      <w:bookmarkEnd w:id="1172"/>
      <w:bookmarkEnd w:id="1173"/>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4" w:name="_Toc298234697"/>
      <w:bookmarkStart w:id="1175" w:name="_Toc255985691"/>
      <w:bookmarkStart w:id="1176" w:name="_Ref303250936"/>
      <w:bookmarkStart w:id="1177" w:name="_Ref303324216"/>
      <w:bookmarkStart w:id="1178" w:name="_Ref306191426"/>
      <w:bookmarkStart w:id="1179"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62"/>
      <w:bookmarkEnd w:id="1163"/>
      <w:bookmarkEnd w:id="1164"/>
      <w:bookmarkEnd w:id="1165"/>
      <w:bookmarkEnd w:id="1166"/>
      <w:bookmarkEnd w:id="1167"/>
      <w:bookmarkEnd w:id="1174"/>
      <w:bookmarkEnd w:id="1175"/>
      <w:bookmarkEnd w:id="1176"/>
      <w:bookmarkEnd w:id="1177"/>
      <w:bookmarkEnd w:id="1178"/>
      <w:bookmarkEnd w:id="1179"/>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80" w:name="_Toc469480379"/>
      <w:bookmarkStart w:id="1181"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80"/>
      <w:bookmarkEnd w:id="1181"/>
    </w:p>
    <w:p w:rsidR="00033854" w:rsidRPr="00791161" w:rsidRDefault="00033854" w:rsidP="00E8556A">
      <w:pPr>
        <w:pStyle w:val="3"/>
        <w:numPr>
          <w:ilvl w:val="0"/>
          <w:numId w:val="92"/>
        </w:numPr>
        <w:spacing w:before="0"/>
        <w:ind w:left="0" w:firstLine="539"/>
        <w:jc w:val="both"/>
        <w:rPr>
          <w:b w:val="0"/>
          <w:sz w:val="24"/>
          <w:szCs w:val="24"/>
        </w:rPr>
      </w:pPr>
      <w:bookmarkStart w:id="1182" w:name="_Toc469480380"/>
      <w:bookmarkStart w:id="1183"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2"/>
      <w:bookmarkEnd w:id="1183"/>
    </w:p>
    <w:p w:rsidR="00033854" w:rsidRPr="00791161" w:rsidRDefault="00033854" w:rsidP="00E8556A">
      <w:pPr>
        <w:pStyle w:val="3"/>
        <w:numPr>
          <w:ilvl w:val="0"/>
          <w:numId w:val="92"/>
        </w:numPr>
        <w:spacing w:before="0"/>
        <w:ind w:left="0" w:firstLine="539"/>
        <w:jc w:val="both"/>
        <w:rPr>
          <w:b w:val="0"/>
          <w:sz w:val="24"/>
          <w:szCs w:val="24"/>
        </w:rPr>
      </w:pPr>
      <w:bookmarkStart w:id="1184" w:name="_Ref441567650"/>
      <w:bookmarkStart w:id="1185" w:name="_Toc469480381"/>
      <w:bookmarkStart w:id="1186"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fldSimple w:instr=" REF _Ref441505211 \r \h  \* MERGEFORMAT ">
        <w:r w:rsidR="00B20632" w:rsidRPr="007F7D20">
          <w:rPr>
            <w:b w:val="0"/>
            <w:sz w:val="24"/>
            <w:szCs w:val="24"/>
          </w:rPr>
          <w:t>3.6.1.1</w:t>
        </w:r>
      </w:fldSimple>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84"/>
      <w:bookmarkEnd w:id="1185"/>
      <w:bookmarkEnd w:id="1186"/>
    </w:p>
    <w:p w:rsidR="00E20741" w:rsidRDefault="00E20741" w:rsidP="00E8556A">
      <w:pPr>
        <w:pStyle w:val="3"/>
        <w:numPr>
          <w:ilvl w:val="0"/>
          <w:numId w:val="92"/>
        </w:numPr>
        <w:spacing w:before="0"/>
        <w:ind w:left="0" w:firstLine="539"/>
        <w:jc w:val="both"/>
        <w:rPr>
          <w:b w:val="0"/>
          <w:sz w:val="24"/>
          <w:szCs w:val="24"/>
        </w:rPr>
      </w:pPr>
      <w:bookmarkStart w:id="1187" w:name="_Toc469480382"/>
      <w:bookmarkStart w:id="1188"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7"/>
      <w:bookmarkEnd w:id="1188"/>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9" w:name="_Toc298234698"/>
      <w:bookmarkStart w:id="1190" w:name="_Ref441224431"/>
      <w:bookmarkStart w:id="1191" w:name="_Toc471823173"/>
      <w:bookmarkStart w:id="1192" w:name="_Toc255985692"/>
      <w:bookmarkStart w:id="1193" w:name="_Ref303250953"/>
      <w:bookmarkStart w:id="1194" w:name="_Ref306191468"/>
      <w:bookmarkStart w:id="1195" w:name="_Ref55280453"/>
      <w:bookmarkStart w:id="1196" w:name="_Toc55285353"/>
      <w:bookmarkStart w:id="1197" w:name="_Toc55305385"/>
      <w:bookmarkStart w:id="1198" w:name="_Toc57314656"/>
      <w:bookmarkStart w:id="1199" w:name="_Toc69728970"/>
      <w:bookmarkStart w:id="1200" w:name="_Toc98251730"/>
      <w:r w:rsidRPr="00796A96">
        <w:rPr>
          <w:bCs/>
          <w:sz w:val="24"/>
          <w:szCs w:val="24"/>
        </w:rPr>
        <w:t xml:space="preserve">Оценка </w:t>
      </w:r>
      <w:bookmarkEnd w:id="1189"/>
      <w:bookmarkEnd w:id="1190"/>
      <w:r w:rsidR="00B70FE7">
        <w:rPr>
          <w:bCs/>
          <w:sz w:val="24"/>
          <w:szCs w:val="24"/>
        </w:rPr>
        <w:t>Заявок</w:t>
      </w:r>
      <w:bookmarkEnd w:id="1191"/>
      <w:r w:rsidR="00C044A7" w:rsidRPr="00796A96">
        <w:rPr>
          <w:b w:val="0"/>
          <w:bCs/>
          <w:sz w:val="24"/>
          <w:szCs w:val="24"/>
        </w:rPr>
        <w:t xml:space="preserve"> </w:t>
      </w:r>
      <w:bookmarkEnd w:id="1192"/>
      <w:bookmarkEnd w:id="1193"/>
      <w:bookmarkEnd w:id="1194"/>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1" w:name="_Toc325990473"/>
      <w:bookmarkStart w:id="1202" w:name="_Toc441485439"/>
      <w:bookmarkStart w:id="1203" w:name="_Toc441572056"/>
      <w:bookmarkStart w:id="1204" w:name="_Toc441575148"/>
      <w:bookmarkStart w:id="1205" w:name="_Toc442434809"/>
      <w:bookmarkStart w:id="1206" w:name="_Toc442435648"/>
      <w:bookmarkStart w:id="1207" w:name="_Toc462044768"/>
      <w:bookmarkStart w:id="1208" w:name="_Toc462068471"/>
      <w:bookmarkStart w:id="1209" w:name="_Toc463514161"/>
      <w:bookmarkStart w:id="1210" w:name="_Toc469480384"/>
      <w:bookmarkStart w:id="1211" w:name="_Toc471823174"/>
      <w:r w:rsidRPr="0036138D">
        <w:rPr>
          <w:sz w:val="24"/>
          <w:szCs w:val="24"/>
        </w:rPr>
        <w:t>Общие положения</w:t>
      </w:r>
      <w:bookmarkEnd w:id="1201"/>
      <w:bookmarkEnd w:id="1202"/>
      <w:bookmarkEnd w:id="1203"/>
      <w:bookmarkEnd w:id="1204"/>
      <w:bookmarkEnd w:id="1205"/>
      <w:bookmarkEnd w:id="1206"/>
      <w:bookmarkEnd w:id="1207"/>
      <w:bookmarkEnd w:id="1208"/>
      <w:bookmarkEnd w:id="1209"/>
      <w:bookmarkEnd w:id="1210"/>
      <w:bookmarkEnd w:id="1211"/>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A30DDB">
        <w:rPr>
          <w:sz w:val="24"/>
          <w:szCs w:val="24"/>
        </w:rPr>
        <w:fldChar w:fldCharType="begin"/>
      </w:r>
      <w:r>
        <w:rPr>
          <w:sz w:val="24"/>
          <w:szCs w:val="24"/>
        </w:rPr>
        <w:instrText xml:space="preserve"> REF _Ref444176592 \r \h </w:instrText>
      </w:r>
      <w:r w:rsidR="00A30DDB">
        <w:rPr>
          <w:sz w:val="24"/>
          <w:szCs w:val="24"/>
        </w:rPr>
      </w:r>
      <w:r w:rsidR="00A30DDB">
        <w:rPr>
          <w:sz w:val="24"/>
          <w:szCs w:val="24"/>
        </w:rPr>
        <w:fldChar w:fldCharType="separate"/>
      </w:r>
      <w:r w:rsidR="00B20632">
        <w:rPr>
          <w:sz w:val="24"/>
          <w:szCs w:val="24"/>
        </w:rPr>
        <w:t>3.9.2.3.9.2.2</w:t>
      </w:r>
      <w:r w:rsidR="00A30DDB">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 xml:space="preserve">оговора является строго конфиденциальной и не подлежит разглашению Участникам или иным лицам, которые </w:t>
      </w:r>
      <w:r w:rsidRPr="0036138D">
        <w:rPr>
          <w:sz w:val="24"/>
          <w:szCs w:val="24"/>
        </w:rPr>
        <w:lastRenderedPageBreak/>
        <w:t>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B20632" w:rsidRPr="00B20632">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B20632" w:rsidRPr="00B20632">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2" w:name="_Toc325990474"/>
      <w:bookmarkStart w:id="1213" w:name="_Toc441485440"/>
      <w:bookmarkStart w:id="1214" w:name="_Ref441505953"/>
      <w:bookmarkStart w:id="1215" w:name="_Toc441572057"/>
      <w:bookmarkStart w:id="1216" w:name="_Toc441575149"/>
      <w:bookmarkStart w:id="1217" w:name="_Toc442434810"/>
      <w:bookmarkStart w:id="1218" w:name="_Toc442435649"/>
      <w:bookmarkStart w:id="1219" w:name="_Toc462044769"/>
      <w:bookmarkStart w:id="1220" w:name="_Toc462068472"/>
      <w:bookmarkStart w:id="1221" w:name="_Toc463514162"/>
      <w:bookmarkStart w:id="1222" w:name="_Toc469480385"/>
      <w:bookmarkStart w:id="1223" w:name="_Toc471823175"/>
      <w:r w:rsidRPr="0036138D">
        <w:rPr>
          <w:sz w:val="24"/>
          <w:szCs w:val="24"/>
        </w:rPr>
        <w:t>Отборочная стадия</w:t>
      </w:r>
      <w:bookmarkEnd w:id="1212"/>
      <w:bookmarkEnd w:id="1213"/>
      <w:bookmarkEnd w:id="1214"/>
      <w:bookmarkEnd w:id="1215"/>
      <w:bookmarkEnd w:id="1216"/>
      <w:bookmarkEnd w:id="1217"/>
      <w:bookmarkEnd w:id="1218"/>
      <w:bookmarkEnd w:id="1219"/>
      <w:bookmarkEnd w:id="1220"/>
      <w:bookmarkEnd w:id="1221"/>
      <w:bookmarkEnd w:id="1222"/>
      <w:bookmarkEnd w:id="1223"/>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A30DDB">
        <w:rPr>
          <w:sz w:val="24"/>
          <w:szCs w:val="24"/>
        </w:rPr>
        <w:fldChar w:fldCharType="begin"/>
      </w:r>
      <w:r>
        <w:rPr>
          <w:sz w:val="24"/>
          <w:szCs w:val="24"/>
        </w:rPr>
        <w:instrText xml:space="preserve"> REF _Ref442278803 \r \h </w:instrText>
      </w:r>
      <w:r w:rsidR="00A30DDB">
        <w:rPr>
          <w:sz w:val="24"/>
          <w:szCs w:val="24"/>
        </w:rPr>
      </w:r>
      <w:r w:rsidR="00A30DDB">
        <w:rPr>
          <w:sz w:val="24"/>
          <w:szCs w:val="24"/>
        </w:rPr>
        <w:fldChar w:fldCharType="separate"/>
      </w:r>
      <w:r w:rsidR="00B20632">
        <w:rPr>
          <w:sz w:val="24"/>
          <w:szCs w:val="24"/>
        </w:rPr>
        <w:t>3.4.8</w:t>
      </w:r>
      <w:r w:rsidR="00A30DDB">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4"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w:t>
      </w:r>
      <w:r w:rsidR="00A06731" w:rsidRPr="00221403">
        <w:rPr>
          <w:sz w:val="24"/>
          <w:szCs w:val="24"/>
        </w:rPr>
        <w:lastRenderedPageBreak/>
        <w:t xml:space="preserve">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224"/>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fldSimple w:instr=" REF _Ref440272035 \r \h  \* MERGEFORMAT ">
        <w:r w:rsidR="00B20632" w:rsidRPr="00B20632">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B20632" w:rsidRPr="00B20632">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5"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B20632">
          <w:rPr>
            <w:sz w:val="24"/>
            <w:szCs w:val="24"/>
          </w:rPr>
          <w:t>3.4.8</w:t>
        </w:r>
      </w:fldSimple>
      <w:r w:rsidRPr="00735667">
        <w:rPr>
          <w:sz w:val="24"/>
          <w:szCs w:val="24"/>
        </w:rPr>
        <w:t>) .</w:t>
      </w:r>
      <w:bookmarkEnd w:id="1225"/>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lastRenderedPageBreak/>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26" w:name="_Toc325990475"/>
      <w:bookmarkStart w:id="1227" w:name="_Toc441485441"/>
      <w:bookmarkStart w:id="1228" w:name="_Ref441503121"/>
      <w:bookmarkStart w:id="1229" w:name="_Ref441505981"/>
      <w:bookmarkStart w:id="1230" w:name="_Toc441572058"/>
      <w:bookmarkStart w:id="1231" w:name="_Toc441575150"/>
      <w:bookmarkStart w:id="1232" w:name="_Toc442434811"/>
      <w:bookmarkStart w:id="1233" w:name="_Toc442435650"/>
      <w:bookmarkStart w:id="1234" w:name="_Toc462044770"/>
      <w:bookmarkStart w:id="1235" w:name="_Toc462068473"/>
      <w:bookmarkStart w:id="1236" w:name="_Toc463514163"/>
      <w:bookmarkStart w:id="1237" w:name="_Toc469480386"/>
      <w:bookmarkStart w:id="1238" w:name="_Toc471823176"/>
      <w:r w:rsidRPr="0036138D">
        <w:rPr>
          <w:sz w:val="24"/>
          <w:szCs w:val="24"/>
        </w:rPr>
        <w:t>Оценочная стадия</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B20632">
          <w:t>3.11</w:t>
        </w:r>
      </w:fldSimple>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 xml:space="preserve">В рамках оценочной стадии Конкурсная комиссия </w:t>
      </w:r>
      <w:proofErr w:type="gramStart"/>
      <w:r w:rsidRPr="00F85216">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39" w:name="_Toc234385858"/>
      <w:bookmarkStart w:id="1240" w:name="_Ref303250967"/>
      <w:bookmarkStart w:id="1241" w:name="_Toc471823177"/>
      <w:bookmarkStart w:id="1242" w:name="_Toc255985696"/>
      <w:bookmarkStart w:id="1243" w:name="_Ref55280461"/>
      <w:bookmarkStart w:id="1244" w:name="_Toc55285354"/>
      <w:bookmarkStart w:id="1245" w:name="_Toc55305386"/>
      <w:bookmarkStart w:id="1246" w:name="_Toc57314657"/>
      <w:bookmarkStart w:id="1247" w:name="_Toc69728971"/>
      <w:bookmarkStart w:id="1248" w:name="_Toc98251735"/>
      <w:bookmarkEnd w:id="1195"/>
      <w:bookmarkEnd w:id="1196"/>
      <w:bookmarkEnd w:id="1197"/>
      <w:bookmarkEnd w:id="1198"/>
      <w:bookmarkEnd w:id="1199"/>
      <w:bookmarkEnd w:id="1200"/>
      <w:bookmarkEnd w:id="1239"/>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40"/>
      <w:bookmarkEnd w:id="1241"/>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49" w:name="_Toc469480388"/>
      <w:bookmarkStart w:id="1250" w:name="_Toc471823178"/>
      <w:bookmarkEnd w:id="1242"/>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51" w:name="_Ref311211138"/>
      <w:bookmarkEnd w:id="1249"/>
      <w:bookmarkEnd w:id="1250"/>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2" w:name="_Toc469480389"/>
      <w:bookmarkStart w:id="1253"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2"/>
      <w:bookmarkEnd w:id="1253"/>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4" w:name="_Ref441567433"/>
      <w:bookmarkStart w:id="1255" w:name="_Toc469480390"/>
      <w:bookmarkStart w:id="1256"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51"/>
      <w:bookmarkEnd w:id="1254"/>
      <w:bookmarkEnd w:id="1255"/>
      <w:bookmarkEnd w:id="1256"/>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7" w:name="_Toc469480391"/>
      <w:bookmarkStart w:id="1258"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7"/>
      <w:bookmarkEnd w:id="1258"/>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59" w:name="_Ref441567441"/>
      <w:bookmarkStart w:id="1260" w:name="_Toc469480392"/>
      <w:bookmarkStart w:id="1261"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9"/>
      <w:bookmarkEnd w:id="1260"/>
      <w:bookmarkEnd w:id="1261"/>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w:t>
      </w:r>
      <w:r w:rsidRPr="00791161">
        <w:rPr>
          <w:iCs/>
          <w:szCs w:val="24"/>
        </w:rPr>
        <w:lastRenderedPageBreak/>
        <w:t>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2" w:name="_Toc469480393"/>
      <w:bookmarkStart w:id="1263" w:name="_Toc47182318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B20632" w:rsidRPr="00B20632">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2"/>
      <w:bookmarkEnd w:id="1263"/>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4" w:name="_Toc469480394"/>
      <w:bookmarkStart w:id="1265"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B20632" w:rsidRPr="007F7D20">
          <w:rPr>
            <w:b w:val="0"/>
            <w:iCs/>
            <w:sz w:val="24"/>
            <w:szCs w:val="24"/>
          </w:rPr>
          <w:t>3.10.3</w:t>
        </w:r>
      </w:fldSimple>
      <w:r w:rsidR="000C00D5" w:rsidRPr="007F7D20">
        <w:rPr>
          <w:b w:val="0"/>
          <w:iCs/>
          <w:sz w:val="24"/>
          <w:szCs w:val="24"/>
        </w:rPr>
        <w:t xml:space="preserve"> - </w:t>
      </w:r>
      <w:fldSimple w:instr=" REF _Ref441567441 \r \h  \* MERGEFORMAT ">
        <w:r w:rsidR="00B20632" w:rsidRPr="007F7D20">
          <w:rPr>
            <w:b w:val="0"/>
            <w:iCs/>
            <w:sz w:val="24"/>
            <w:szCs w:val="24"/>
          </w:rPr>
          <w:t>3.10.5</w:t>
        </w:r>
      </w:fldSimple>
      <w:r w:rsidR="000C00D5" w:rsidRPr="007F7D20">
        <w:rPr>
          <w:b w:val="0"/>
          <w:iCs/>
          <w:sz w:val="24"/>
          <w:szCs w:val="24"/>
        </w:rPr>
        <w:t>.</w:t>
      </w:r>
      <w:bookmarkEnd w:id="1264"/>
      <w:bookmarkEnd w:id="1265"/>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66" w:name="_Ref468697383"/>
      <w:bookmarkStart w:id="1267" w:name="_Toc469480395"/>
      <w:bookmarkStart w:id="1268"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6"/>
      <w:bookmarkEnd w:id="1267"/>
      <w:bookmarkEnd w:id="1268"/>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69" w:name="_Ref465850441"/>
      <w:bookmarkStart w:id="1270" w:name="_Toc469480396"/>
      <w:bookmarkStart w:id="1271"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69"/>
      <w:bookmarkEnd w:id="1270"/>
      <w:bookmarkEnd w:id="1271"/>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2" w:name="_Toc469480397"/>
      <w:bookmarkStart w:id="1273"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2"/>
      <w:bookmarkEnd w:id="1273"/>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4" w:name="_Toc469480398"/>
      <w:bookmarkStart w:id="1275"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4"/>
      <w:bookmarkEnd w:id="1275"/>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76" w:name="_Toc469480399"/>
      <w:bookmarkStart w:id="1277"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B20632">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B20632">
          <w:rPr>
            <w:b w:val="0"/>
            <w:iCs/>
            <w:sz w:val="24"/>
            <w:szCs w:val="24"/>
          </w:rPr>
          <w:t>3.10.8</w:t>
        </w:r>
      </w:fldSimple>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B20632">
          <w:rPr>
            <w:b w:val="0"/>
            <w:iCs/>
            <w:sz w:val="24"/>
            <w:szCs w:val="24"/>
          </w:rPr>
          <w:t>3.15.2</w:t>
        </w:r>
      </w:fldSimple>
      <w:r w:rsidRPr="00E8556A">
        <w:rPr>
          <w:b w:val="0"/>
          <w:iCs/>
          <w:sz w:val="24"/>
          <w:szCs w:val="24"/>
        </w:rPr>
        <w:t xml:space="preserve"> документации.</w:t>
      </w:r>
      <w:bookmarkEnd w:id="1276"/>
      <w:bookmarkEnd w:id="1277"/>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78" w:name="_Toc469480400"/>
      <w:bookmarkStart w:id="1279"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B20632" w:rsidRPr="00B20632">
          <w:rPr>
            <w:b w:val="0"/>
            <w:sz w:val="24"/>
            <w:szCs w:val="24"/>
          </w:rPr>
          <w:t>3.15.2</w:t>
        </w:r>
      </w:fldSimple>
      <w:r w:rsidRPr="00F85216">
        <w:rPr>
          <w:b w:val="0"/>
          <w:sz w:val="24"/>
          <w:szCs w:val="24"/>
        </w:rPr>
        <w:t xml:space="preserve"> документации, предоставляются повторно.</w:t>
      </w:r>
      <w:bookmarkEnd w:id="1278"/>
      <w:bookmarkEnd w:id="1279"/>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80" w:name="_Toc471823191"/>
      <w:bookmarkStart w:id="1281" w:name="_Ref471823363"/>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280"/>
      <w:bookmarkEnd w:id="1281"/>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F85216">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B20632" w:rsidRPr="00B20632">
          <w:rPr>
            <w:rFonts w:ascii="Times New Roman" w:hAnsi="Times New Roman" w:cs="Times New Roman"/>
            <w:sz w:val="24"/>
            <w:szCs w:val="24"/>
          </w:rPr>
          <w:t>3.13</w:t>
        </w:r>
      </w:fldSimple>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2" w:name="_Toc254193761"/>
      <w:bookmarkStart w:id="1283" w:name="_Toc255991959"/>
      <w:bookmarkStart w:id="1284" w:name="_Toc298234702"/>
      <w:bookmarkStart w:id="1285" w:name="_Toc255985697"/>
      <w:bookmarkStart w:id="1286" w:name="_Ref303251010"/>
      <w:bookmarkStart w:id="1287" w:name="_Ref303324233"/>
      <w:bookmarkStart w:id="1288" w:name="_Ref306191581"/>
      <w:bookmarkStart w:id="1289" w:name="_Ref441224447"/>
      <w:bookmarkStart w:id="1290" w:name="_Toc471823192"/>
      <w:bookmarkEnd w:id="1282"/>
      <w:bookmarkEnd w:id="1283"/>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4"/>
      <w:bookmarkEnd w:id="1285"/>
      <w:bookmarkEnd w:id="1286"/>
      <w:bookmarkEnd w:id="1287"/>
      <w:bookmarkEnd w:id="1288"/>
      <w:bookmarkEnd w:id="1289"/>
      <w:bookmarkEnd w:id="1290"/>
    </w:p>
    <w:bookmarkEnd w:id="1243"/>
    <w:bookmarkEnd w:id="1244"/>
    <w:bookmarkEnd w:id="1245"/>
    <w:bookmarkEnd w:id="1246"/>
    <w:bookmarkEnd w:id="1247"/>
    <w:bookmarkEnd w:id="1248"/>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B20632" w:rsidRPr="00B20632">
          <w:rPr>
            <w:szCs w:val="24"/>
          </w:rPr>
          <w:t>3.17</w:t>
        </w:r>
      </w:fldSimple>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91"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91"/>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2" w:name="_Ref311220495"/>
    </w:p>
    <w:p w:rsidR="0012636C" w:rsidRPr="0008171A" w:rsidRDefault="0012636C" w:rsidP="00E8556A">
      <w:pPr>
        <w:pStyle w:val="Times12"/>
        <w:numPr>
          <w:ilvl w:val="2"/>
          <w:numId w:val="94"/>
        </w:numPr>
        <w:spacing w:after="120"/>
        <w:ind w:left="0" w:firstLine="567"/>
        <w:rPr>
          <w:szCs w:val="24"/>
        </w:rPr>
      </w:pPr>
      <w:r w:rsidRPr="0008171A">
        <w:rPr>
          <w:szCs w:val="24"/>
        </w:rPr>
        <w:lastRenderedPageBreak/>
        <w:t>В случае</w:t>
      </w:r>
      <w:proofErr w:type="gramStart"/>
      <w:r w:rsidRPr="0008171A">
        <w:rPr>
          <w:szCs w:val="24"/>
        </w:rPr>
        <w:t>,</w:t>
      </w:r>
      <w:proofErr w:type="gramEnd"/>
      <w:r w:rsidRPr="0008171A">
        <w:rPr>
          <w:szCs w:val="24"/>
        </w:rPr>
        <w:t xml:space="preserve"> если при проведении конкурса: </w:t>
      </w:r>
      <w:bookmarkEnd w:id="1292"/>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proofErr w:type="gramStart"/>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roofErr w:type="gramEnd"/>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3" w:name="_Ref303251044"/>
      <w:bookmarkStart w:id="1294" w:name="_Toc471823193"/>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293"/>
      <w:bookmarkEnd w:id="1294"/>
      <w:proofErr w:type="gramEnd"/>
    </w:p>
    <w:p w:rsidR="003C02F5" w:rsidRPr="00112895" w:rsidRDefault="003C02F5" w:rsidP="00E8556A">
      <w:pPr>
        <w:pStyle w:val="Times12"/>
        <w:numPr>
          <w:ilvl w:val="0"/>
          <w:numId w:val="95"/>
        </w:numPr>
        <w:spacing w:after="120"/>
        <w:ind w:left="1701" w:hanging="1134"/>
        <w:rPr>
          <w:szCs w:val="24"/>
        </w:rPr>
      </w:pPr>
      <w:bookmarkStart w:id="1295" w:name="_Ref303277595"/>
      <w:r w:rsidRPr="00112895">
        <w:rPr>
          <w:szCs w:val="24"/>
        </w:rPr>
        <w:t>Конкурс признается несостоявшимся в случаях:</w:t>
      </w:r>
      <w:bookmarkEnd w:id="1295"/>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095F81" w:rsidRDefault="000D1809" w:rsidP="00E47740">
      <w:pPr>
        <w:pStyle w:val="2"/>
        <w:keepNext/>
        <w:numPr>
          <w:ilvl w:val="1"/>
          <w:numId w:val="9"/>
        </w:numPr>
        <w:suppressAutoHyphens/>
        <w:spacing w:after="120" w:line="240" w:lineRule="auto"/>
        <w:ind w:left="1620" w:hanging="1080"/>
        <w:jc w:val="left"/>
        <w:rPr>
          <w:bCs/>
          <w:sz w:val="24"/>
          <w:szCs w:val="24"/>
        </w:rPr>
      </w:pPr>
      <w:bookmarkStart w:id="1296" w:name="_Ref55280469"/>
      <w:bookmarkStart w:id="1297" w:name="_Toc55285355"/>
      <w:bookmarkStart w:id="1298" w:name="_Toc55305387"/>
      <w:bookmarkStart w:id="1299" w:name="_Toc57314658"/>
      <w:bookmarkStart w:id="1300" w:name="_Toc69728972"/>
      <w:bookmarkStart w:id="1301" w:name="_Toc98251736"/>
      <w:bookmarkStart w:id="1302" w:name="_Toc298234703"/>
      <w:bookmarkStart w:id="1303" w:name="_Toc255985698"/>
      <w:bookmarkStart w:id="1304" w:name="_Ref303251059"/>
      <w:bookmarkStart w:id="1305" w:name="_Toc471823194"/>
      <w:r w:rsidRPr="00095F81">
        <w:rPr>
          <w:bCs/>
          <w:sz w:val="24"/>
          <w:szCs w:val="24"/>
        </w:rPr>
        <w:t>Подписание Протокола о результатах конкурса</w:t>
      </w:r>
      <w:bookmarkEnd w:id="1296"/>
      <w:bookmarkEnd w:id="1297"/>
      <w:bookmarkEnd w:id="1298"/>
      <w:bookmarkEnd w:id="1299"/>
      <w:bookmarkEnd w:id="1300"/>
      <w:bookmarkEnd w:id="1301"/>
      <w:bookmarkEnd w:id="1302"/>
      <w:bookmarkEnd w:id="1303"/>
      <w:bookmarkEnd w:id="1304"/>
      <w:bookmarkEnd w:id="1305"/>
    </w:p>
    <w:p w:rsidR="001052AF" w:rsidRPr="00095F81" w:rsidRDefault="00276F9A" w:rsidP="00E8556A">
      <w:pPr>
        <w:pStyle w:val="Times12"/>
        <w:numPr>
          <w:ilvl w:val="2"/>
          <w:numId w:val="96"/>
        </w:numPr>
        <w:spacing w:after="120"/>
        <w:ind w:left="0" w:firstLine="567"/>
        <w:rPr>
          <w:szCs w:val="24"/>
        </w:rPr>
      </w:pPr>
      <w:r w:rsidRPr="00095F81">
        <w:rPr>
          <w:szCs w:val="24"/>
        </w:rPr>
        <w:t xml:space="preserve">Подписание Протокола о результатах конкурса назначается на </w:t>
      </w:r>
      <w:r w:rsidRPr="00095F81">
        <w:rPr>
          <w:b/>
          <w:bCs w:val="0"/>
          <w:szCs w:val="24"/>
        </w:rPr>
        <w:t xml:space="preserve">30 </w:t>
      </w:r>
      <w:r w:rsidR="00095F81" w:rsidRPr="00095F81">
        <w:rPr>
          <w:b/>
          <w:bCs w:val="0"/>
          <w:szCs w:val="24"/>
        </w:rPr>
        <w:t>июня</w:t>
      </w:r>
      <w:r w:rsidRPr="00095F81">
        <w:rPr>
          <w:b/>
          <w:bCs w:val="0"/>
          <w:szCs w:val="24"/>
        </w:rPr>
        <w:t xml:space="preserve"> </w:t>
      </w:r>
      <w:r w:rsidR="00DA5CE6" w:rsidRPr="00095F81">
        <w:rPr>
          <w:b/>
          <w:bCs w:val="0"/>
          <w:szCs w:val="24"/>
        </w:rPr>
        <w:t>2017</w:t>
      </w:r>
      <w:r w:rsidRPr="00095F81">
        <w:rPr>
          <w:b/>
          <w:bCs w:val="0"/>
          <w:szCs w:val="24"/>
        </w:rPr>
        <w:t xml:space="preserve"> года</w:t>
      </w:r>
      <w:r w:rsidRPr="00095F81">
        <w:rPr>
          <w:szCs w:val="24"/>
        </w:rPr>
        <w:t xml:space="preserve">. </w:t>
      </w:r>
      <w:proofErr w:type="gramStart"/>
      <w:r w:rsidRPr="00095F81">
        <w:rPr>
          <w:szCs w:val="24"/>
        </w:rPr>
        <w:t xml:space="preserve">Конкурсная комиссия вправе </w:t>
      </w:r>
      <w:r w:rsidRPr="00095F81">
        <w:rPr>
          <w:bCs w:val="0"/>
          <w:szCs w:val="24"/>
        </w:rPr>
        <w:t>изменить</w:t>
      </w:r>
      <w:r w:rsidRPr="00095F81">
        <w:rPr>
          <w:szCs w:val="24"/>
        </w:rPr>
        <w:t xml:space="preserve"> данный срок как меньшую (раннюю) так и в большую (позднюю) сторону.</w:t>
      </w:r>
      <w:proofErr w:type="gramEnd"/>
      <w:r w:rsidR="001052AF" w:rsidRPr="00095F81">
        <w:rPr>
          <w:szCs w:val="24"/>
        </w:rPr>
        <w:t xml:space="preserve"> Точное время и место подписания Протокола о результатах конкурса указывается в уведомлении Победителю.</w:t>
      </w:r>
      <w:r w:rsidR="00347210" w:rsidRPr="00095F81">
        <w:rPr>
          <w:szCs w:val="24"/>
        </w:rPr>
        <w:t xml:space="preserve"> Протокол о результатах конкурса должен быть подписан </w:t>
      </w:r>
      <w:r w:rsidR="00D943AA" w:rsidRPr="00095F81">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06"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6"/>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307"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7"/>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lastRenderedPageBreak/>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08" w:name="_Ref302132333"/>
      <w:proofErr w:type="gramStart"/>
      <w:r w:rsidRPr="00F85216">
        <w:rPr>
          <w:szCs w:val="24"/>
        </w:rPr>
        <w:t xml:space="preserve">При наступлении случаев, определенных в п. </w:t>
      </w:r>
      <w:fldSimple w:instr=" REF _Ref302129490 \r \h  \* MERGEFORMAT ">
        <w:r w:rsidR="00B20632" w:rsidRPr="00B20632">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w:t>
      </w:r>
      <w:proofErr w:type="gramEnd"/>
      <w:r w:rsidRPr="00F85216">
        <w:rPr>
          <w:szCs w:val="24"/>
        </w:rPr>
        <w:t xml:space="preserve">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8"/>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09" w:name="_Ref55280474"/>
      <w:bookmarkStart w:id="1310" w:name="_Toc55285356"/>
      <w:bookmarkStart w:id="1311" w:name="_Toc55305388"/>
      <w:bookmarkStart w:id="1312" w:name="_Toc57314659"/>
      <w:bookmarkStart w:id="1313" w:name="_Toc69728973"/>
      <w:bookmarkStart w:id="1314"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B20632" w:rsidRPr="00B20632">
          <w:rPr>
            <w:sz w:val="24"/>
            <w:szCs w:val="24"/>
          </w:rPr>
          <w:t>1.2.6</w:t>
        </w:r>
      </w:fldSimple>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5" w:name="_Ref465670219"/>
      <w:bookmarkStart w:id="1316" w:name="_Toc468441704"/>
      <w:bookmarkStart w:id="1317" w:name="_Toc471823195"/>
      <w:bookmarkStart w:id="1318" w:name="_Toc298234704"/>
      <w:bookmarkStart w:id="1319" w:name="_Toc255985699"/>
      <w:bookmarkStart w:id="1320" w:name="_Ref303251073"/>
      <w:bookmarkStart w:id="1321" w:name="_Ref306191775"/>
      <w:bookmarkStart w:id="1322" w:name="_Ref306195892"/>
      <w:bookmarkStart w:id="1323" w:name="_Ref306196630"/>
      <w:bookmarkStart w:id="1324" w:name="_Ref441567604"/>
      <w:r w:rsidRPr="0070125C">
        <w:rPr>
          <w:bCs/>
          <w:sz w:val="24"/>
          <w:szCs w:val="24"/>
        </w:rPr>
        <w:t>Антидемпинговые меры</w:t>
      </w:r>
      <w:bookmarkEnd w:id="1315"/>
      <w:bookmarkEnd w:id="1316"/>
      <w:bookmarkEnd w:id="1317"/>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B20632" w:rsidRPr="00B20632">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5"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5"/>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организацией, представить заключение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B20632">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B20632">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fldSimple w:instr=" REF _Ref465437572 \r \h  \* MERGEFORMAT ">
        <w:r w:rsidR="00B20632" w:rsidRPr="00B20632">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B20632" w:rsidRPr="00B20632">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fldSimple w:instr=" REF _Ref465437572 \r \h  \* MERGEFORMAT ">
        <w:r w:rsidR="00B20632" w:rsidRPr="00B20632">
          <w:rPr>
            <w:szCs w:val="24"/>
          </w:rPr>
          <w:t>3.17.2</w:t>
        </w:r>
      </w:fldSimple>
      <w:r w:rsidRPr="0070125C">
        <w:rPr>
          <w:szCs w:val="24"/>
        </w:rPr>
        <w:t>-</w:t>
      </w:r>
      <w:fldSimple w:instr=" REF _Ref465440181 \r \h  \* MERGEFORMAT ">
        <w:r w:rsidR="00B20632" w:rsidRPr="00B20632">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6" w:name="_Ref468697489"/>
      <w:bookmarkStart w:id="1327" w:name="_Toc471823196"/>
      <w:r w:rsidRPr="0070125C">
        <w:rPr>
          <w:bCs/>
          <w:sz w:val="24"/>
          <w:szCs w:val="24"/>
        </w:rPr>
        <w:t>Проведение преддоговорных переговоров (при необходимости) и подписание Договор</w:t>
      </w:r>
      <w:bookmarkEnd w:id="1309"/>
      <w:bookmarkEnd w:id="1310"/>
      <w:bookmarkEnd w:id="1311"/>
      <w:bookmarkEnd w:id="1312"/>
      <w:bookmarkEnd w:id="1313"/>
      <w:bookmarkEnd w:id="1314"/>
      <w:r w:rsidRPr="0070125C">
        <w:rPr>
          <w:bCs/>
          <w:sz w:val="24"/>
          <w:szCs w:val="24"/>
        </w:rPr>
        <w:t>а</w:t>
      </w:r>
      <w:bookmarkEnd w:id="1318"/>
      <w:bookmarkEnd w:id="1319"/>
      <w:bookmarkEnd w:id="1320"/>
      <w:bookmarkEnd w:id="1321"/>
      <w:bookmarkEnd w:id="1322"/>
      <w:bookmarkEnd w:id="1323"/>
      <w:bookmarkEnd w:id="1324"/>
      <w:bookmarkEnd w:id="1326"/>
      <w:bookmarkEnd w:id="1327"/>
    </w:p>
    <w:p w:rsidR="00C165EC" w:rsidRPr="0070125C" w:rsidRDefault="00C165EC" w:rsidP="00E8556A">
      <w:pPr>
        <w:pStyle w:val="Times12"/>
        <w:numPr>
          <w:ilvl w:val="1"/>
          <w:numId w:val="100"/>
        </w:numPr>
        <w:spacing w:after="120"/>
        <w:ind w:left="0" w:firstLine="567"/>
        <w:rPr>
          <w:bCs w:val="0"/>
          <w:color w:val="000000"/>
          <w:szCs w:val="24"/>
        </w:rPr>
      </w:pPr>
      <w:bookmarkStart w:id="1328" w:name="_Ref55280483"/>
      <w:bookmarkStart w:id="1329" w:name="_Toc55285357"/>
      <w:bookmarkStart w:id="1330" w:name="_Toc55305389"/>
      <w:bookmarkStart w:id="1331" w:name="_Toc57314660"/>
      <w:bookmarkStart w:id="1332" w:name="_Toc69728974"/>
      <w:bookmarkStart w:id="1333"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lastRenderedPageBreak/>
        <w:t>в те</w:t>
      </w:r>
      <w:proofErr w:type="gramStart"/>
      <w:r w:rsidRPr="0070125C">
        <w:rPr>
          <w:bCs/>
          <w:i/>
          <w:color w:val="000000"/>
          <w:szCs w:val="24"/>
        </w:rPr>
        <w:t xml:space="preserve">кст </w:t>
      </w:r>
      <w:r w:rsidR="0042267B" w:rsidRPr="0070125C">
        <w:rPr>
          <w:bCs/>
          <w:i/>
          <w:color w:val="000000"/>
          <w:szCs w:val="24"/>
        </w:rPr>
        <w:t>пр</w:t>
      </w:r>
      <w:proofErr w:type="gramEnd"/>
      <w:r w:rsidR="0042267B" w:rsidRPr="0070125C">
        <w:rPr>
          <w:bCs/>
          <w:i/>
          <w:color w:val="000000"/>
          <w:szCs w:val="24"/>
        </w:rPr>
        <w:t>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4"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B20632" w:rsidRPr="00B20632">
          <w:rPr>
            <w:bCs w:val="0"/>
            <w:color w:val="000000"/>
            <w:szCs w:val="24"/>
          </w:rPr>
          <w:t>3.17</w:t>
        </w:r>
      </w:fldSimple>
      <w:r w:rsidRPr="00796A96">
        <w:rPr>
          <w:bCs w:val="0"/>
          <w:color w:val="000000"/>
          <w:szCs w:val="24"/>
        </w:rPr>
        <w:t>)</w:t>
      </w:r>
      <w:r w:rsidR="0079705E" w:rsidRPr="00796A96">
        <w:rPr>
          <w:szCs w:val="24"/>
        </w:rPr>
        <w:t>.</w:t>
      </w:r>
      <w:bookmarkEnd w:id="1334"/>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B20632" w:rsidRPr="00B20632">
          <w:rPr>
            <w:szCs w:val="24"/>
          </w:rPr>
          <w:t>3.15</w:t>
        </w:r>
      </w:fldSimple>
      <w:r w:rsidRPr="0070125C">
        <w:rPr>
          <w:szCs w:val="24"/>
        </w:rPr>
        <w:t xml:space="preserve">, обговариваются на этапе преддоговорных переговоров с учетом требований, изложенных в подпунктах </w:t>
      </w:r>
      <w:r w:rsidR="00A30DDB">
        <w:fldChar w:fldCharType="begin"/>
      </w:r>
      <w:r w:rsidR="00261290">
        <w:rPr>
          <w:szCs w:val="24"/>
        </w:rPr>
        <w:instrText xml:space="preserve"> REF _Ref465437572 \r \h </w:instrText>
      </w:r>
      <w:r w:rsidR="00A30DDB">
        <w:fldChar w:fldCharType="separate"/>
      </w:r>
      <w:r w:rsidR="00B20632">
        <w:rPr>
          <w:szCs w:val="24"/>
        </w:rPr>
        <w:t>3.17.2</w:t>
      </w:r>
      <w:r w:rsidR="00A30DDB">
        <w:fldChar w:fldCharType="end"/>
      </w:r>
      <w:r w:rsidRPr="0070125C">
        <w:rPr>
          <w:szCs w:val="24"/>
        </w:rPr>
        <w:t>-</w:t>
      </w:r>
      <w:fldSimple w:instr=" REF _Ref465440181 \r \h  \* MERGEFORMAT ">
        <w:r w:rsidR="00B20632" w:rsidRPr="00B20632">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B20632" w:rsidRPr="00B20632">
          <w:rPr>
            <w:bCs w:val="0"/>
            <w:color w:val="000000"/>
            <w:szCs w:val="24"/>
          </w:rPr>
          <w:t>1.2.6</w:t>
        </w:r>
      </w:fldSimple>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5" w:name="_Toc181693189"/>
      <w:bookmarkStart w:id="1336"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7" w:name="_Toc298234705"/>
      <w:bookmarkStart w:id="1338" w:name="_Ref441224402"/>
      <w:bookmarkStart w:id="1339" w:name="_Ref446059545"/>
      <w:bookmarkStart w:id="1340" w:name="_Ref468199124"/>
      <w:bookmarkStart w:id="1341" w:name="_Toc471823197"/>
      <w:bookmarkStart w:id="1342" w:name="_Toc255985700"/>
      <w:bookmarkStart w:id="1343" w:name="_Ref303251086"/>
      <w:bookmarkStart w:id="1344" w:name="_Ref303603212"/>
      <w:bookmarkStart w:id="1345"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35"/>
      <w:bookmarkEnd w:id="1336"/>
      <w:bookmarkEnd w:id="1337"/>
      <w:bookmarkEnd w:id="1338"/>
      <w:bookmarkEnd w:id="1339"/>
      <w:bookmarkEnd w:id="1340"/>
      <w:bookmarkEnd w:id="1341"/>
      <w:r w:rsidR="00524DFD" w:rsidRPr="0070125C">
        <w:rPr>
          <w:sz w:val="24"/>
          <w:szCs w:val="24"/>
        </w:rPr>
        <w:t xml:space="preserve"> </w:t>
      </w:r>
      <w:bookmarkEnd w:id="1342"/>
      <w:bookmarkEnd w:id="1343"/>
      <w:bookmarkEnd w:id="1344"/>
      <w:bookmarkEnd w:id="1345"/>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B20632">
          <w:t>2</w:t>
        </w:r>
      </w:fldSimple>
      <w:r w:rsidR="00514CE6" w:rsidRPr="00261290">
        <w:rPr>
          <w:szCs w:val="24"/>
        </w:rPr>
        <w:t>)</w:t>
      </w:r>
      <w:r w:rsidRPr="00261290">
        <w:rPr>
          <w:szCs w:val="24"/>
        </w:rPr>
        <w:t xml:space="preserve"> и подпункте </w:t>
      </w:r>
      <w:fldSimple w:instr=" REF _Ref465437572 \r \h  \* MERGEFORMAT ">
        <w:r w:rsidR="00B20632">
          <w:rPr>
            <w:szCs w:val="24"/>
          </w:rPr>
          <w:t>3.17.2</w:t>
        </w:r>
      </w:fldSimple>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46"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6"/>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fldSimple w:instr=" REF _Ref468974078 \r \h  \* MERGEFORMAT ">
        <w:r w:rsidR="00B20632" w:rsidRPr="00B20632">
          <w:rPr>
            <w:bCs w:val="0"/>
            <w:szCs w:val="24"/>
          </w:rPr>
          <w:t>3.4.8.4.4</w:t>
        </w:r>
      </w:fldSimple>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fldSimple w:instr=" REF _Ref441571138 \r \h  \* MERGEFORMAT ">
        <w:r w:rsidR="00B20632">
          <w:t>2</w:t>
        </w:r>
      </w:fldSimple>
      <w:r w:rsidRPr="00261290">
        <w:rPr>
          <w:szCs w:val="24"/>
        </w:rPr>
        <w:t xml:space="preserve">) с учетом требований, изложенных в подпункте </w:t>
      </w:r>
      <w:fldSimple w:instr=" REF _Ref465437572 \r \h  \* MERGEFORMAT ">
        <w:r w:rsidR="00B20632">
          <w:rPr>
            <w:szCs w:val="24"/>
          </w:rPr>
          <w:t>3.17.2</w:t>
        </w:r>
      </w:fldSimple>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fldSimple w:instr=" REF _Ref468697489 \r \h  \* MERGEFORMAT ">
        <w:r w:rsidR="00B20632">
          <w:rPr>
            <w:szCs w:val="24"/>
          </w:rPr>
          <w:t>3.16</w:t>
        </w:r>
      </w:fldSimple>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47" w:name="_Ref465440181"/>
      <w:r w:rsidRPr="00261290">
        <w:rPr>
          <w:bCs w:val="0"/>
          <w:szCs w:val="24"/>
        </w:rPr>
        <w:lastRenderedPageBreak/>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B20632">
          <w:rPr>
            <w:bCs w:val="0"/>
            <w:szCs w:val="24"/>
          </w:rPr>
          <w:t>3.14.6</w:t>
        </w:r>
      </w:fldSimple>
      <w:r w:rsidRPr="00261290">
        <w:rPr>
          <w:bCs w:val="0"/>
          <w:szCs w:val="24"/>
        </w:rPr>
        <w:t>.</w:t>
      </w:r>
      <w:bookmarkEnd w:id="1347"/>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8" w:name="_Toc298234706"/>
      <w:bookmarkStart w:id="1349" w:name="_Toc255985701"/>
      <w:bookmarkStart w:id="1350" w:name="_Ref303251111"/>
      <w:bookmarkStart w:id="1351" w:name="_Ref306191812"/>
      <w:bookmarkStart w:id="1352" w:name="_Ref467504788"/>
      <w:bookmarkStart w:id="1353" w:name="_Toc471823198"/>
      <w:r w:rsidRPr="0070125C">
        <w:rPr>
          <w:sz w:val="24"/>
          <w:szCs w:val="24"/>
        </w:rPr>
        <w:t>Уведомление о результатах конкурса</w:t>
      </w:r>
      <w:bookmarkEnd w:id="1348"/>
      <w:bookmarkEnd w:id="1349"/>
      <w:bookmarkEnd w:id="1350"/>
      <w:bookmarkEnd w:id="1351"/>
      <w:bookmarkEnd w:id="1352"/>
      <w:bookmarkEnd w:id="1353"/>
    </w:p>
    <w:p w:rsidR="00495348" w:rsidRPr="00796A96" w:rsidRDefault="00495348" w:rsidP="001C6CCB">
      <w:pPr>
        <w:suppressAutoHyphens/>
        <w:adjustRightInd w:val="0"/>
        <w:spacing w:after="120"/>
        <w:ind w:firstLine="709"/>
        <w:textAlignment w:val="baseline"/>
        <w:rPr>
          <w:bCs/>
          <w:szCs w:val="24"/>
        </w:rPr>
      </w:pPr>
      <w:bookmarkStart w:id="1354" w:name="_Ref55280368"/>
      <w:bookmarkStart w:id="1355" w:name="_Toc55285361"/>
      <w:bookmarkStart w:id="1356" w:name="_Toc55305390"/>
      <w:bookmarkStart w:id="1357" w:name="_Toc57314671"/>
      <w:bookmarkStart w:id="1358" w:name="_Toc69728985"/>
      <w:bookmarkStart w:id="1359" w:name="_Toc98251750"/>
      <w:bookmarkStart w:id="1360" w:name="ФОРМЫ"/>
      <w:bookmarkEnd w:id="1328"/>
      <w:bookmarkEnd w:id="1329"/>
      <w:bookmarkEnd w:id="1330"/>
      <w:bookmarkEnd w:id="1331"/>
      <w:bookmarkEnd w:id="1332"/>
      <w:bookmarkEnd w:id="1333"/>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B20632" w:rsidRPr="00B20632">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61" w:name="_Ref440270568"/>
      <w:bookmarkStart w:id="1362" w:name="_Ref440274159"/>
      <w:bookmarkStart w:id="1363" w:name="_Ref440292555"/>
      <w:bookmarkStart w:id="1364" w:name="_Ref440292779"/>
      <w:bookmarkStart w:id="1365" w:name="_Toc441131092"/>
      <w:bookmarkStart w:id="1366" w:name="_Toc471823199"/>
      <w:bookmarkStart w:id="1367" w:name="_Toc255987070"/>
      <w:bookmarkStart w:id="1368" w:name="_Toc298234708"/>
      <w:bookmarkStart w:id="1369" w:name="_Ref303252032"/>
      <w:bookmarkStart w:id="1370" w:name="_Ref303252070"/>
      <w:bookmarkStart w:id="1371" w:name="_Ref303252077"/>
      <w:bookmarkStart w:id="1372" w:name="_Ref303277194"/>
      <w:bookmarkStart w:id="1373" w:name="_Ref305658227"/>
      <w:bookmarkStart w:id="1374" w:name="_Ref306189779"/>
      <w:bookmarkStart w:id="1375" w:name="_Ref306194809"/>
      <w:bookmarkStart w:id="1376" w:name="_Ref306636965"/>
      <w:bookmarkStart w:id="1377" w:name="_Ref306636996"/>
      <w:bookmarkStart w:id="1378" w:name="_Ref307397504"/>
      <w:bookmarkStart w:id="1379" w:name="_Ref307397528"/>
      <w:bookmarkStart w:id="1380" w:name="_Ref307397538"/>
      <w:bookmarkStart w:id="1381" w:name="_Ref307397550"/>
      <w:bookmarkStart w:id="1382" w:name="_Ref307397560"/>
      <w:bookmarkStart w:id="1383" w:name="_Ref307397580"/>
      <w:bookmarkStart w:id="1384" w:name="_Ref307397635"/>
      <w:bookmarkStart w:id="1385" w:name="_Ref307397689"/>
      <w:bookmarkStart w:id="1386" w:name="_Ref307397698"/>
      <w:bookmarkStart w:id="1387" w:name="_Ref307397718"/>
      <w:bookmarkStart w:id="1388" w:name="_Ref307397749"/>
      <w:bookmarkStart w:id="1389" w:name="_Ref307397762"/>
      <w:bookmarkStart w:id="1390" w:name="_Ref307397779"/>
      <w:bookmarkStart w:id="1391" w:name="_Ref307397791"/>
      <w:bookmarkStart w:id="1392" w:name="_Ref307397799"/>
      <w:bookmarkStart w:id="1393" w:name="_Ref307397821"/>
      <w:bookmarkStart w:id="1394" w:name="_Ref307397843"/>
      <w:bookmarkStart w:id="1395" w:name="_Ref307397903"/>
      <w:bookmarkStart w:id="1396" w:name="_Ref441488179"/>
      <w:r w:rsidRPr="00514CE6">
        <w:rPr>
          <w:rFonts w:ascii="Times New Roman" w:hAnsi="Times New Roman"/>
          <w:caps/>
          <w:sz w:val="24"/>
          <w:szCs w:val="24"/>
        </w:rPr>
        <w:lastRenderedPageBreak/>
        <w:t>Техническая часть</w:t>
      </w:r>
      <w:bookmarkEnd w:id="1361"/>
      <w:bookmarkEnd w:id="1362"/>
      <w:bookmarkEnd w:id="1363"/>
      <w:bookmarkEnd w:id="1364"/>
      <w:bookmarkEnd w:id="1365"/>
      <w:bookmarkEnd w:id="1366"/>
      <w:r w:rsidR="000D1809" w:rsidRPr="00796A96">
        <w:rPr>
          <w:rFonts w:ascii="Times New Roman" w:hAnsi="Times New Roman"/>
          <w:sz w:val="24"/>
          <w:szCs w:val="24"/>
        </w:rPr>
        <w:t xml:space="preserve"> </w:t>
      </w:r>
      <w:bookmarkEnd w:id="1354"/>
      <w:bookmarkEnd w:id="1355"/>
      <w:bookmarkEnd w:id="1356"/>
      <w:bookmarkEnd w:id="1357"/>
      <w:bookmarkEnd w:id="1358"/>
      <w:bookmarkEnd w:id="1359"/>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397" w:name="_Toc176064097"/>
      <w:bookmarkStart w:id="1398" w:name="_Toc176338525"/>
      <w:bookmarkStart w:id="1399" w:name="_Toc180399753"/>
      <w:bookmarkStart w:id="1400" w:name="_Toc189457101"/>
      <w:bookmarkStart w:id="1401" w:name="_Toc189461737"/>
      <w:bookmarkStart w:id="1402" w:name="_Toc189462011"/>
      <w:bookmarkStart w:id="1403" w:name="_Toc191273610"/>
      <w:bookmarkStart w:id="1404" w:name="_Toc423421726"/>
      <w:bookmarkStart w:id="1405" w:name="_Toc441131093"/>
      <w:bookmarkStart w:id="1406" w:name="_Toc471823200"/>
      <w:bookmarkStart w:id="1407" w:name="_Toc167189319"/>
      <w:bookmarkStart w:id="1408" w:name="_Toc168725254"/>
      <w:r w:rsidRPr="00514CE6">
        <w:rPr>
          <w:sz w:val="24"/>
          <w:szCs w:val="24"/>
        </w:rPr>
        <w:t xml:space="preserve">Перечень, объемы и характеристики </w:t>
      </w:r>
      <w:bookmarkEnd w:id="1397"/>
      <w:bookmarkEnd w:id="1398"/>
      <w:bookmarkEnd w:id="1399"/>
      <w:bookmarkEnd w:id="1400"/>
      <w:bookmarkEnd w:id="1401"/>
      <w:bookmarkEnd w:id="1402"/>
      <w:bookmarkEnd w:id="1403"/>
      <w:bookmarkEnd w:id="1404"/>
      <w:r w:rsidRPr="00514CE6">
        <w:rPr>
          <w:sz w:val="24"/>
          <w:szCs w:val="24"/>
        </w:rPr>
        <w:t xml:space="preserve">закупаемых </w:t>
      </w:r>
      <w:bookmarkEnd w:id="1405"/>
      <w:r w:rsidR="0057216B">
        <w:rPr>
          <w:sz w:val="24"/>
          <w:szCs w:val="24"/>
        </w:rPr>
        <w:t>работ</w:t>
      </w:r>
      <w:bookmarkEnd w:id="1406"/>
    </w:p>
    <w:p w:rsidR="00514CE6" w:rsidRDefault="00514CE6" w:rsidP="00363FC9">
      <w:pPr>
        <w:pStyle w:val="3"/>
        <w:numPr>
          <w:ilvl w:val="2"/>
          <w:numId w:val="80"/>
        </w:numPr>
        <w:ind w:left="0" w:firstLine="851"/>
        <w:jc w:val="both"/>
        <w:rPr>
          <w:b w:val="0"/>
          <w:sz w:val="24"/>
          <w:szCs w:val="24"/>
        </w:rPr>
      </w:pPr>
      <w:bookmarkStart w:id="1409" w:name="_Toc439166311"/>
      <w:bookmarkStart w:id="1410" w:name="_Toc439170659"/>
      <w:bookmarkStart w:id="1411" w:name="_Toc439172761"/>
      <w:bookmarkStart w:id="1412" w:name="_Toc439173205"/>
      <w:bookmarkStart w:id="1413" w:name="_Toc439238199"/>
      <w:bookmarkStart w:id="1414" w:name="_Toc439252751"/>
      <w:bookmarkStart w:id="1415" w:name="_Toc439323609"/>
      <w:bookmarkStart w:id="1416" w:name="_Toc439323725"/>
      <w:bookmarkStart w:id="1417" w:name="_Toc440361359"/>
      <w:bookmarkStart w:id="1418" w:name="_Toc440376114"/>
      <w:bookmarkStart w:id="1419" w:name="_Toc440376241"/>
      <w:bookmarkStart w:id="1420" w:name="_Toc440382503"/>
      <w:bookmarkStart w:id="1421" w:name="_Toc440447173"/>
      <w:bookmarkStart w:id="1422" w:name="_Toc440632334"/>
      <w:bookmarkStart w:id="1423" w:name="_Toc440875107"/>
      <w:bookmarkStart w:id="1424" w:name="_Toc441131094"/>
      <w:bookmarkStart w:id="1425" w:name="_Toc441572068"/>
      <w:bookmarkStart w:id="1426" w:name="_Toc441575160"/>
      <w:bookmarkStart w:id="1427" w:name="_Toc442434821"/>
      <w:bookmarkStart w:id="1428" w:name="_Toc442435660"/>
      <w:bookmarkStart w:id="1429" w:name="_Toc462044780"/>
      <w:bookmarkStart w:id="1430" w:name="_Toc462068483"/>
      <w:bookmarkStart w:id="1431" w:name="_Toc463514173"/>
      <w:bookmarkStart w:id="1432" w:name="_Toc469480410"/>
      <w:bookmarkStart w:id="1433" w:name="_Toc471823201"/>
      <w:r w:rsidRPr="00514CE6">
        <w:rPr>
          <w:b w:val="0"/>
          <w:sz w:val="24"/>
          <w:szCs w:val="24"/>
        </w:rPr>
        <w:t>Техническо</w:t>
      </w:r>
      <w:proofErr w:type="gramStart"/>
      <w:r w:rsidRPr="00514CE6">
        <w:rPr>
          <w:b w:val="0"/>
          <w:sz w:val="24"/>
          <w:szCs w:val="24"/>
        </w:rPr>
        <w:t>е(</w:t>
      </w:r>
      <w:proofErr w:type="spellStart"/>
      <w:proofErr w:type="gramEnd"/>
      <w:r w:rsidRPr="00514CE6">
        <w:rPr>
          <w:b w:val="0"/>
          <w:sz w:val="24"/>
          <w:szCs w:val="24"/>
        </w:rPr>
        <w:t>ие</w:t>
      </w:r>
      <w:proofErr w:type="spellEnd"/>
      <w:r w:rsidRPr="00514CE6">
        <w:rPr>
          <w:b w:val="0"/>
          <w:sz w:val="24"/>
          <w:szCs w:val="24"/>
        </w:rPr>
        <w:t xml:space="preserve">) задание(я) по </w:t>
      </w:r>
      <w:r w:rsidRPr="00095F81">
        <w:rPr>
          <w:b w:val="0"/>
          <w:sz w:val="24"/>
          <w:szCs w:val="24"/>
        </w:rPr>
        <w:t xml:space="preserve">Лоту №1 (подраздел </w:t>
      </w:r>
      <w:fldSimple w:instr=" REF _Ref303323780 \r \h  \* MERGEFORMAT ">
        <w:r w:rsidR="00B20632" w:rsidRPr="00095F81">
          <w:rPr>
            <w:b w:val="0"/>
            <w:sz w:val="24"/>
            <w:szCs w:val="24"/>
          </w:rPr>
          <w:t>1.1.4</w:t>
        </w:r>
      </w:fldSimple>
      <w:r w:rsidRPr="00095F81">
        <w:rPr>
          <w:b w:val="0"/>
          <w:sz w:val="24"/>
          <w:szCs w:val="24"/>
        </w:rPr>
        <w:t>) изложено(</w:t>
      </w:r>
      <w:proofErr w:type="spellStart"/>
      <w:r w:rsidRPr="00095F81">
        <w:rPr>
          <w:b w:val="0"/>
          <w:sz w:val="24"/>
          <w:szCs w:val="24"/>
        </w:rPr>
        <w:t>ы</w:t>
      </w:r>
      <w:proofErr w:type="spellEnd"/>
      <w:r w:rsidRPr="00095F81">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r w:rsidRPr="00514CE6">
        <w:rPr>
          <w:b w:val="0"/>
          <w:sz w:val="24"/>
          <w:szCs w:val="24"/>
        </w:rPr>
        <w: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4" w:name="_Ref194832984"/>
      <w:bookmarkStart w:id="1435" w:name="_Ref197686508"/>
      <w:bookmarkStart w:id="1436" w:name="_Toc423421727"/>
      <w:bookmarkStart w:id="1437" w:name="_Toc441131095"/>
      <w:bookmarkStart w:id="1438" w:name="_Toc471823203"/>
      <w:r w:rsidRPr="00514CE6">
        <w:rPr>
          <w:sz w:val="24"/>
          <w:szCs w:val="24"/>
        </w:rPr>
        <w:t xml:space="preserve">Требование к </w:t>
      </w:r>
      <w:bookmarkEnd w:id="1434"/>
      <w:bookmarkEnd w:id="1435"/>
      <w:bookmarkEnd w:id="1436"/>
      <w:r w:rsidRPr="00514CE6">
        <w:rPr>
          <w:sz w:val="24"/>
          <w:szCs w:val="24"/>
        </w:rPr>
        <w:t xml:space="preserve">закупаемым </w:t>
      </w:r>
      <w:bookmarkEnd w:id="1437"/>
      <w:r w:rsidR="0057216B">
        <w:rPr>
          <w:sz w:val="24"/>
          <w:szCs w:val="24"/>
        </w:rPr>
        <w:t>работам</w:t>
      </w:r>
      <w:bookmarkEnd w:id="1438"/>
    </w:p>
    <w:p w:rsidR="00514CE6" w:rsidRPr="0008171A" w:rsidRDefault="00514CE6" w:rsidP="00363FC9">
      <w:pPr>
        <w:pStyle w:val="3"/>
        <w:numPr>
          <w:ilvl w:val="2"/>
          <w:numId w:val="80"/>
        </w:numPr>
        <w:ind w:left="0" w:firstLine="851"/>
        <w:jc w:val="both"/>
        <w:rPr>
          <w:b w:val="0"/>
          <w:sz w:val="24"/>
          <w:szCs w:val="24"/>
        </w:rPr>
      </w:pPr>
      <w:bookmarkStart w:id="1439" w:name="_Toc439166314"/>
      <w:bookmarkStart w:id="1440" w:name="_Toc439170662"/>
      <w:bookmarkStart w:id="1441" w:name="_Toc439172764"/>
      <w:bookmarkStart w:id="1442" w:name="_Toc439173208"/>
      <w:bookmarkStart w:id="1443" w:name="_Toc439238202"/>
      <w:bookmarkStart w:id="1444" w:name="_Toc439252754"/>
      <w:bookmarkStart w:id="1445" w:name="_Toc439323612"/>
      <w:bookmarkStart w:id="1446" w:name="_Toc439323728"/>
      <w:bookmarkStart w:id="1447" w:name="_Toc440361362"/>
      <w:bookmarkStart w:id="1448" w:name="_Toc440376117"/>
      <w:bookmarkStart w:id="1449" w:name="_Toc440376244"/>
      <w:bookmarkStart w:id="1450" w:name="_Toc440382505"/>
      <w:bookmarkStart w:id="1451" w:name="_Toc440447175"/>
      <w:bookmarkStart w:id="1452" w:name="_Toc440632336"/>
      <w:bookmarkStart w:id="1453" w:name="_Toc440875109"/>
      <w:bookmarkStart w:id="1454" w:name="_Toc441131096"/>
      <w:bookmarkStart w:id="1455" w:name="_Toc441572070"/>
      <w:bookmarkStart w:id="1456" w:name="_Toc441575162"/>
      <w:bookmarkStart w:id="1457" w:name="_Toc442434823"/>
      <w:bookmarkStart w:id="1458" w:name="_Toc442435662"/>
      <w:bookmarkStart w:id="1459" w:name="_Toc462044782"/>
      <w:bookmarkStart w:id="1460" w:name="_Toc462068485"/>
      <w:bookmarkStart w:id="1461" w:name="_Toc463514175"/>
      <w:bookmarkStart w:id="1462" w:name="_Toc469480413"/>
      <w:bookmarkStart w:id="1463" w:name="_Toc471823204"/>
      <w:bookmarkStart w:id="1464" w:name="_Ref194833053"/>
      <w:bookmarkStart w:id="1465" w:name="_Ref223496951"/>
      <w:bookmarkStart w:id="1466"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w:t>
      </w:r>
      <w:proofErr w:type="spellStart"/>
      <w:r w:rsidR="00C24F83" w:rsidRPr="0008171A">
        <w:rPr>
          <w:b w:val="0"/>
          <w:sz w:val="24"/>
          <w:szCs w:val="24"/>
        </w:rPr>
        <w:t>й</w:t>
      </w:r>
      <w:proofErr w:type="spellEnd"/>
      <w:r w:rsidR="00C24F83" w:rsidRPr="0008171A">
        <w:rPr>
          <w:b w:val="0"/>
          <w:sz w:val="24"/>
          <w:szCs w:val="24"/>
        </w:rPr>
        <w:t>) Конкурсная</w:t>
      </w:r>
      <w:r w:rsidRPr="0008171A">
        <w:rPr>
          <w:b w:val="0"/>
          <w:sz w:val="24"/>
          <w:szCs w:val="24"/>
        </w:rPr>
        <w:t xml:space="preserve"> комиссия отклонит Заявку Участника.</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67" w:name="_Toc471823205"/>
      <w:bookmarkEnd w:id="1407"/>
      <w:bookmarkEnd w:id="1408"/>
      <w:bookmarkEnd w:id="1464"/>
      <w:bookmarkEnd w:id="1465"/>
      <w:bookmarkEnd w:id="1466"/>
      <w:r w:rsidRPr="0008171A">
        <w:rPr>
          <w:sz w:val="24"/>
          <w:szCs w:val="24"/>
        </w:rPr>
        <w:t>Альтернативные предложения</w:t>
      </w:r>
      <w:bookmarkStart w:id="1468" w:name="_Ref56252639"/>
      <w:bookmarkEnd w:id="1467"/>
    </w:p>
    <w:p w:rsidR="00827F49" w:rsidRPr="0008171A" w:rsidRDefault="00827F49" w:rsidP="00363FC9">
      <w:pPr>
        <w:pStyle w:val="3"/>
        <w:numPr>
          <w:ilvl w:val="2"/>
          <w:numId w:val="80"/>
        </w:numPr>
        <w:ind w:left="0" w:firstLine="851"/>
        <w:jc w:val="both"/>
        <w:rPr>
          <w:b w:val="0"/>
          <w:sz w:val="24"/>
          <w:szCs w:val="24"/>
        </w:rPr>
      </w:pPr>
      <w:bookmarkStart w:id="1469" w:name="_Toc462044784"/>
      <w:bookmarkStart w:id="1470" w:name="_Toc462068487"/>
      <w:bookmarkStart w:id="1471" w:name="_Toc463514177"/>
      <w:bookmarkStart w:id="1472" w:name="_Toc469480415"/>
      <w:bookmarkStart w:id="1473"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8"/>
      <w:bookmarkEnd w:id="1469"/>
      <w:bookmarkEnd w:id="1470"/>
      <w:bookmarkEnd w:id="1471"/>
      <w:bookmarkEnd w:id="1472"/>
      <w:bookmarkEnd w:id="1473"/>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74" w:name="_Toc307934300"/>
      <w:bookmarkStart w:id="1475" w:name="_Toc307934779"/>
      <w:bookmarkStart w:id="1476" w:name="_Toc307935039"/>
      <w:bookmarkStart w:id="1477" w:name="_Toc307935565"/>
      <w:bookmarkStart w:id="1478" w:name="_Toc307936294"/>
      <w:bookmarkStart w:id="1479" w:name="_Toc307934301"/>
      <w:bookmarkStart w:id="1480" w:name="_Toc307934780"/>
      <w:bookmarkStart w:id="1481" w:name="_Toc307935040"/>
      <w:bookmarkStart w:id="1482" w:name="_Toc307935566"/>
      <w:bookmarkStart w:id="1483" w:name="_Toc307936295"/>
      <w:bookmarkStart w:id="1484" w:name="_Toc307934303"/>
      <w:bookmarkStart w:id="1485" w:name="_Toc307934782"/>
      <w:bookmarkStart w:id="1486" w:name="_Toc307935042"/>
      <w:bookmarkStart w:id="1487" w:name="_Toc307935568"/>
      <w:bookmarkStart w:id="1488" w:name="_Toc307936297"/>
      <w:bookmarkStart w:id="1489" w:name="_Ref440270602"/>
      <w:bookmarkStart w:id="1490" w:name="_Toc441131097"/>
      <w:bookmarkStart w:id="1491" w:name="_Toc471823207"/>
      <w:bookmarkStart w:id="1492" w:name="_Toc295386556"/>
      <w:bookmarkStart w:id="1493" w:name="_Toc296341892"/>
      <w:bookmarkEnd w:id="1360"/>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rsidRPr="0088090C">
        <w:rPr>
          <w:rFonts w:ascii="Times New Roman" w:hAnsi="Times New Roman"/>
          <w:caps/>
          <w:sz w:val="24"/>
          <w:szCs w:val="24"/>
        </w:rPr>
        <w:lastRenderedPageBreak/>
        <w:t>Образцы основных форм документов, включаемых в Заявку</w:t>
      </w:r>
      <w:bookmarkEnd w:id="1489"/>
      <w:bookmarkEnd w:id="1490"/>
      <w:bookmarkEnd w:id="1491"/>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4" w:name="_Ref55336310"/>
      <w:bookmarkStart w:id="1495" w:name="_Toc57314672"/>
      <w:bookmarkStart w:id="1496" w:name="_Toc69728986"/>
      <w:bookmarkStart w:id="1497" w:name="_Toc98253919"/>
      <w:bookmarkStart w:id="1498" w:name="_Toc165173847"/>
      <w:bookmarkStart w:id="1499" w:name="_Toc423423667"/>
      <w:bookmarkStart w:id="1500" w:name="_Toc441131098"/>
      <w:bookmarkStart w:id="1501" w:name="_Toc471823208"/>
      <w:r w:rsidRPr="0088090C">
        <w:rPr>
          <w:sz w:val="24"/>
          <w:szCs w:val="24"/>
        </w:rPr>
        <w:t xml:space="preserve">Письмо о подаче оферты </w:t>
      </w:r>
      <w:bookmarkStart w:id="1502" w:name="_Ref22846535"/>
      <w:r w:rsidRPr="0088090C">
        <w:rPr>
          <w:sz w:val="24"/>
          <w:szCs w:val="24"/>
        </w:rPr>
        <w:t>(</w:t>
      </w:r>
      <w:bookmarkEnd w:id="1502"/>
      <w:r w:rsidRPr="0088090C">
        <w:rPr>
          <w:sz w:val="24"/>
          <w:szCs w:val="24"/>
        </w:rPr>
        <w:t xml:space="preserve">форма </w:t>
      </w:r>
      <w:r w:rsidRPr="0088090C">
        <w:rPr>
          <w:noProof/>
          <w:sz w:val="24"/>
          <w:szCs w:val="24"/>
        </w:rPr>
        <w:t>1</w:t>
      </w:r>
      <w:r w:rsidRPr="0088090C">
        <w:rPr>
          <w:sz w:val="24"/>
          <w:szCs w:val="24"/>
        </w:rPr>
        <w:t>)</w:t>
      </w:r>
      <w:bookmarkEnd w:id="1494"/>
      <w:bookmarkEnd w:id="1495"/>
      <w:bookmarkEnd w:id="1496"/>
      <w:bookmarkEnd w:id="1497"/>
      <w:bookmarkEnd w:id="1498"/>
      <w:bookmarkEnd w:id="1499"/>
      <w:bookmarkEnd w:id="1500"/>
      <w:bookmarkEnd w:id="1501"/>
    </w:p>
    <w:p w:rsidR="00211593" w:rsidRPr="0088090C" w:rsidRDefault="00211593" w:rsidP="00363FC9">
      <w:pPr>
        <w:pStyle w:val="3"/>
        <w:numPr>
          <w:ilvl w:val="2"/>
          <w:numId w:val="80"/>
        </w:numPr>
        <w:rPr>
          <w:sz w:val="24"/>
          <w:szCs w:val="24"/>
        </w:rPr>
      </w:pPr>
      <w:bookmarkStart w:id="1503" w:name="_Toc98253920"/>
      <w:bookmarkStart w:id="1504" w:name="_Toc157248174"/>
      <w:bookmarkStart w:id="1505" w:name="_Toc157496543"/>
      <w:bookmarkStart w:id="1506" w:name="_Toc158206082"/>
      <w:bookmarkStart w:id="1507" w:name="_Toc164057767"/>
      <w:bookmarkStart w:id="1508" w:name="_Toc164137117"/>
      <w:bookmarkStart w:id="1509" w:name="_Toc164161277"/>
      <w:bookmarkStart w:id="1510" w:name="_Toc165173848"/>
      <w:bookmarkStart w:id="1511" w:name="_Toc439170673"/>
      <w:bookmarkStart w:id="1512" w:name="_Toc439172775"/>
      <w:bookmarkStart w:id="1513" w:name="_Toc439173219"/>
      <w:bookmarkStart w:id="1514" w:name="_Toc439238213"/>
      <w:bookmarkStart w:id="1515" w:name="_Toc440361369"/>
      <w:bookmarkStart w:id="1516" w:name="_Toc440376124"/>
      <w:bookmarkStart w:id="1517" w:name="_Toc441131099"/>
      <w:bookmarkStart w:id="1518" w:name="_Toc462068490"/>
      <w:bookmarkStart w:id="1519" w:name="_Toc463514180"/>
      <w:bookmarkStart w:id="1520" w:name="_Toc469480418"/>
      <w:bookmarkStart w:id="1521" w:name="_Toc471823209"/>
      <w:r w:rsidRPr="0088090C">
        <w:rPr>
          <w:sz w:val="24"/>
          <w:szCs w:val="24"/>
        </w:rPr>
        <w:t>Форма письма о подаче оферты</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2"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proofErr w:type="gramStart"/>
            <w:r w:rsidRPr="00D97AE7">
              <w:rPr>
                <w:rStyle w:val="aff1"/>
              </w:rPr>
              <w:t>п</w:t>
            </w:r>
            <w:proofErr w:type="spellEnd"/>
            <w:proofErr w:type="gram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F647F7">
        <w:rPr>
          <w:szCs w:val="24"/>
        </w:rPr>
        <w:t>имеет правовой статус оферты и действует</w:t>
      </w:r>
      <w:proofErr w:type="gramEnd"/>
      <w:r w:rsidRPr="00F647F7">
        <w:rPr>
          <w:szCs w:val="24"/>
        </w:rPr>
        <w:t xml:space="preserve">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 xml:space="preserve">вы не </w:t>
      </w:r>
      <w:proofErr w:type="gramStart"/>
      <w:r w:rsidRPr="0008171A">
        <w:rPr>
          <w:szCs w:val="24"/>
        </w:rPr>
        <w:t>отвечаете и не имеете</w:t>
      </w:r>
      <w:proofErr w:type="gramEnd"/>
      <w:r w:rsidRPr="0008171A">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3" w:name="_Toc98253921"/>
      <w:bookmarkStart w:id="1524" w:name="_Toc157248175"/>
      <w:bookmarkStart w:id="1525" w:name="_Toc157496544"/>
      <w:bookmarkStart w:id="1526" w:name="_Toc158206083"/>
      <w:bookmarkStart w:id="1527" w:name="_Toc164057768"/>
      <w:bookmarkStart w:id="1528" w:name="_Toc164137118"/>
      <w:bookmarkStart w:id="1529" w:name="_Toc164161278"/>
      <w:bookmarkStart w:id="1530" w:name="_Toc165173849"/>
      <w:r>
        <w:rPr>
          <w:b/>
          <w:szCs w:val="24"/>
        </w:rPr>
        <w:br w:type="page"/>
      </w:r>
    </w:p>
    <w:p w:rsidR="00211593" w:rsidRPr="00581E9C" w:rsidRDefault="00211593" w:rsidP="00363FC9">
      <w:pPr>
        <w:pStyle w:val="3"/>
        <w:numPr>
          <w:ilvl w:val="2"/>
          <w:numId w:val="80"/>
        </w:numPr>
        <w:rPr>
          <w:sz w:val="24"/>
          <w:szCs w:val="24"/>
        </w:rPr>
      </w:pPr>
      <w:bookmarkStart w:id="1531" w:name="_Toc439170674"/>
      <w:bookmarkStart w:id="1532" w:name="_Toc439172776"/>
      <w:bookmarkStart w:id="1533" w:name="_Toc439173220"/>
      <w:bookmarkStart w:id="1534" w:name="_Toc439238214"/>
      <w:bookmarkStart w:id="1535" w:name="_Toc439252762"/>
      <w:bookmarkStart w:id="1536" w:name="_Toc439323736"/>
      <w:bookmarkStart w:id="1537" w:name="_Toc440361370"/>
      <w:bookmarkStart w:id="1538" w:name="_Toc440376125"/>
      <w:bookmarkStart w:id="1539" w:name="_Toc440376252"/>
      <w:bookmarkStart w:id="1540" w:name="_Toc440382510"/>
      <w:bookmarkStart w:id="1541" w:name="_Toc440447180"/>
      <w:bookmarkStart w:id="1542" w:name="_Toc440632341"/>
      <w:bookmarkStart w:id="1543" w:name="_Toc440875113"/>
      <w:bookmarkStart w:id="1544" w:name="_Toc441131100"/>
      <w:bookmarkStart w:id="1545" w:name="_Toc441485097"/>
      <w:bookmarkStart w:id="1546" w:name="_Toc441572074"/>
      <w:bookmarkStart w:id="1547" w:name="_Toc441575166"/>
      <w:bookmarkStart w:id="1548" w:name="_Toc442434827"/>
      <w:bookmarkStart w:id="1549" w:name="_Toc442435666"/>
      <w:bookmarkStart w:id="1550" w:name="_Toc462068491"/>
      <w:bookmarkStart w:id="1551" w:name="_Toc463514181"/>
      <w:bookmarkStart w:id="1552" w:name="_Toc469480419"/>
      <w:bookmarkStart w:id="1553" w:name="_Toc471823210"/>
      <w:r w:rsidRPr="00581E9C">
        <w:rPr>
          <w:sz w:val="24"/>
          <w:szCs w:val="24"/>
        </w:rPr>
        <w:lastRenderedPageBreak/>
        <w:t>Инструкции по заполнению</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A30DDB">
        <w:rPr>
          <w:sz w:val="24"/>
          <w:szCs w:val="24"/>
        </w:rPr>
        <w:fldChar w:fldCharType="begin"/>
      </w:r>
      <w:r w:rsidR="009922AC">
        <w:rPr>
          <w:sz w:val="24"/>
          <w:szCs w:val="24"/>
        </w:rPr>
        <w:instrText xml:space="preserve"> REF _Ref441571664 \r \h </w:instrText>
      </w:r>
      <w:r w:rsidR="00A30DDB">
        <w:rPr>
          <w:sz w:val="24"/>
          <w:szCs w:val="24"/>
        </w:rPr>
      </w:r>
      <w:r w:rsidR="00A30DDB">
        <w:rPr>
          <w:sz w:val="24"/>
          <w:szCs w:val="24"/>
        </w:rPr>
        <w:fldChar w:fldCharType="separate"/>
      </w:r>
      <w:r w:rsidR="00B20632">
        <w:rPr>
          <w:sz w:val="24"/>
          <w:szCs w:val="24"/>
        </w:rPr>
        <w:t>3.4.4</w:t>
      </w:r>
      <w:r w:rsidR="00A30DDB">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A30DDB">
        <w:rPr>
          <w:sz w:val="24"/>
          <w:szCs w:val="24"/>
        </w:rPr>
        <w:fldChar w:fldCharType="begin"/>
      </w:r>
      <w:r>
        <w:rPr>
          <w:sz w:val="24"/>
          <w:szCs w:val="24"/>
        </w:rPr>
        <w:instrText xml:space="preserve"> REF _Ref55279015 \r \h </w:instrText>
      </w:r>
      <w:r w:rsidR="00A30DDB">
        <w:rPr>
          <w:sz w:val="24"/>
          <w:szCs w:val="24"/>
        </w:rPr>
      </w:r>
      <w:r w:rsidR="00A30DDB">
        <w:rPr>
          <w:sz w:val="24"/>
          <w:szCs w:val="24"/>
        </w:rPr>
        <w:fldChar w:fldCharType="separate"/>
      </w:r>
      <w:r w:rsidR="00B20632">
        <w:rPr>
          <w:sz w:val="24"/>
          <w:szCs w:val="24"/>
        </w:rPr>
        <w:t>3.4.1.6</w:t>
      </w:r>
      <w:r w:rsidR="00A30DDB">
        <w:rPr>
          <w:sz w:val="24"/>
          <w:szCs w:val="24"/>
        </w:rPr>
        <w:fldChar w:fldCharType="end"/>
      </w:r>
      <w:r w:rsidRPr="00492C8B">
        <w:rPr>
          <w:sz w:val="24"/>
          <w:szCs w:val="24"/>
        </w:rPr>
        <w:t xml:space="preserve"> и </w:t>
      </w:r>
      <w:r w:rsidR="00A30DDB">
        <w:rPr>
          <w:sz w:val="24"/>
          <w:szCs w:val="24"/>
        </w:rPr>
        <w:fldChar w:fldCharType="begin"/>
      </w:r>
      <w:r>
        <w:rPr>
          <w:sz w:val="24"/>
          <w:szCs w:val="24"/>
        </w:rPr>
        <w:instrText xml:space="preserve"> REF _Ref195087786 \r \h </w:instrText>
      </w:r>
      <w:r w:rsidR="00A30DDB">
        <w:rPr>
          <w:sz w:val="24"/>
          <w:szCs w:val="24"/>
        </w:rPr>
      </w:r>
      <w:r w:rsidR="00A30DDB">
        <w:rPr>
          <w:sz w:val="24"/>
          <w:szCs w:val="24"/>
        </w:rPr>
        <w:fldChar w:fldCharType="separate"/>
      </w:r>
      <w:r w:rsidR="00B20632">
        <w:rPr>
          <w:sz w:val="24"/>
          <w:szCs w:val="24"/>
        </w:rPr>
        <w:t>3.4.1.7</w:t>
      </w:r>
      <w:r w:rsidR="00A30DDB">
        <w:rPr>
          <w:sz w:val="24"/>
          <w:szCs w:val="24"/>
        </w:rPr>
        <w:fldChar w:fldCharType="end"/>
      </w:r>
      <w:r w:rsidRPr="00492C8B">
        <w:rPr>
          <w:sz w:val="24"/>
          <w:szCs w:val="24"/>
        </w:rPr>
        <w:t>.</w:t>
      </w:r>
    </w:p>
    <w:p w:rsidR="00211593" w:rsidRDefault="00211593" w:rsidP="00211593">
      <w:pPr>
        <w:ind w:firstLine="0"/>
        <w:jc w:val="left"/>
        <w:rPr>
          <w:b/>
          <w:szCs w:val="24"/>
        </w:rPr>
      </w:pPr>
      <w:bookmarkStart w:id="1554" w:name="_Ref55335821"/>
      <w:bookmarkStart w:id="1555" w:name="_Ref55336345"/>
      <w:bookmarkStart w:id="1556" w:name="_Toc57314674"/>
      <w:bookmarkStart w:id="1557" w:name="_Toc69728988"/>
      <w:bookmarkStart w:id="1558" w:name="_Toc98253922"/>
      <w:bookmarkStart w:id="1559" w:name="_Toc165173850"/>
      <w:r>
        <w:br w:type="page"/>
      </w:r>
    </w:p>
    <w:p w:rsidR="00211593" w:rsidRPr="00200F14" w:rsidRDefault="00211593" w:rsidP="00363FC9">
      <w:pPr>
        <w:pStyle w:val="3"/>
        <w:numPr>
          <w:ilvl w:val="2"/>
          <w:numId w:val="80"/>
        </w:numPr>
        <w:rPr>
          <w:sz w:val="24"/>
          <w:szCs w:val="24"/>
        </w:rPr>
      </w:pPr>
      <w:bookmarkStart w:id="1560" w:name="_Ref440271964"/>
      <w:bookmarkStart w:id="1561" w:name="_Toc440361371"/>
      <w:bookmarkStart w:id="1562" w:name="_Toc440376126"/>
      <w:bookmarkStart w:id="1563" w:name="_Toc441131101"/>
      <w:bookmarkStart w:id="1564" w:name="_Toc471823211"/>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560"/>
      <w:bookmarkEnd w:id="1561"/>
      <w:bookmarkEnd w:id="1562"/>
      <w:bookmarkEnd w:id="1563"/>
      <w:bookmarkEnd w:id="1564"/>
    </w:p>
    <w:p w:rsidR="00211593" w:rsidRPr="00581E9C" w:rsidRDefault="00211593" w:rsidP="00363FC9">
      <w:pPr>
        <w:pStyle w:val="3"/>
        <w:numPr>
          <w:ilvl w:val="3"/>
          <w:numId w:val="80"/>
        </w:numPr>
        <w:rPr>
          <w:sz w:val="24"/>
          <w:szCs w:val="24"/>
        </w:rPr>
      </w:pPr>
      <w:bookmarkStart w:id="1565" w:name="_Toc439238216"/>
      <w:bookmarkStart w:id="1566" w:name="_Toc439252764"/>
      <w:bookmarkStart w:id="1567" w:name="_Toc439323738"/>
      <w:bookmarkStart w:id="1568" w:name="_Toc440361372"/>
      <w:bookmarkStart w:id="1569" w:name="_Toc440376127"/>
      <w:bookmarkStart w:id="1570" w:name="_Toc440376254"/>
      <w:bookmarkStart w:id="1571" w:name="_Toc440382512"/>
      <w:bookmarkStart w:id="1572" w:name="_Toc440447182"/>
      <w:bookmarkStart w:id="1573" w:name="_Toc440632343"/>
      <w:bookmarkStart w:id="1574" w:name="_Toc440875115"/>
      <w:bookmarkStart w:id="1575" w:name="_Toc441131102"/>
      <w:bookmarkStart w:id="1576" w:name="_Toc441572076"/>
      <w:bookmarkStart w:id="1577" w:name="_Toc441575168"/>
      <w:bookmarkStart w:id="1578" w:name="_Toc442434829"/>
      <w:bookmarkStart w:id="1579" w:name="_Toc442435668"/>
      <w:bookmarkStart w:id="1580" w:name="_Toc462068493"/>
      <w:bookmarkStart w:id="1581" w:name="_Toc463514183"/>
      <w:bookmarkStart w:id="1582" w:name="_Toc469480421"/>
      <w:bookmarkStart w:id="1583" w:name="_Toc471823212"/>
      <w:r w:rsidRPr="00581E9C">
        <w:rPr>
          <w:sz w:val="24"/>
          <w:szCs w:val="24"/>
        </w:rPr>
        <w:t xml:space="preserve">Форма </w:t>
      </w:r>
      <w:proofErr w:type="spellStart"/>
      <w:r w:rsidRPr="00581E9C">
        <w:rPr>
          <w:sz w:val="24"/>
          <w:szCs w:val="24"/>
        </w:rPr>
        <w:t>Антикоррупционных</w:t>
      </w:r>
      <w:proofErr w:type="spellEnd"/>
      <w:r w:rsidRPr="00581E9C">
        <w:rPr>
          <w:sz w:val="24"/>
          <w:szCs w:val="24"/>
        </w:rPr>
        <w:t xml:space="preserve"> обязательств</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w:t>
      </w:r>
      <w:proofErr w:type="spellStart"/>
      <w:r w:rsidRPr="0008171A">
        <w:rPr>
          <w:i/>
          <w:szCs w:val="24"/>
        </w:rPr>
        <w:t>веб-сайте</w:t>
      </w:r>
      <w:proofErr w:type="spellEnd"/>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4" w:name="_Toc423423668"/>
      <w:bookmarkStart w:id="1585" w:name="_Ref440271072"/>
      <w:bookmarkStart w:id="1586" w:name="_Ref440273986"/>
      <w:bookmarkStart w:id="1587" w:name="_Ref440274337"/>
      <w:bookmarkStart w:id="1588" w:name="_Ref440274913"/>
      <w:bookmarkStart w:id="1589" w:name="_Ref440284918"/>
      <w:bookmarkStart w:id="1590" w:name="_Toc441131103"/>
      <w:bookmarkStart w:id="1591" w:name="_Ref462067635"/>
      <w:bookmarkStart w:id="1592"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4"/>
      <w:bookmarkEnd w:id="1555"/>
      <w:bookmarkEnd w:id="1556"/>
      <w:bookmarkEnd w:id="1557"/>
      <w:bookmarkEnd w:id="1558"/>
      <w:bookmarkEnd w:id="1559"/>
      <w:bookmarkEnd w:id="1584"/>
      <w:bookmarkEnd w:id="1585"/>
      <w:bookmarkEnd w:id="1586"/>
      <w:bookmarkEnd w:id="1587"/>
      <w:bookmarkEnd w:id="1588"/>
      <w:bookmarkEnd w:id="1589"/>
      <w:bookmarkEnd w:id="1590"/>
      <w:bookmarkEnd w:id="1591"/>
      <w:bookmarkEnd w:id="159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3" w:name="_Toc98253923"/>
      <w:bookmarkStart w:id="1594" w:name="_Toc157248177"/>
      <w:bookmarkStart w:id="1595" w:name="_Toc157496546"/>
      <w:bookmarkStart w:id="1596" w:name="_Toc158206085"/>
      <w:bookmarkStart w:id="1597" w:name="_Toc164057770"/>
      <w:bookmarkStart w:id="1598" w:name="_Toc164137120"/>
      <w:bookmarkStart w:id="1599" w:name="_Toc164161280"/>
      <w:bookmarkStart w:id="1600" w:name="_Toc165173851"/>
      <w:bookmarkStart w:id="1601" w:name="_Ref264038986"/>
      <w:bookmarkStart w:id="1602" w:name="_Ref264359294"/>
      <w:bookmarkStart w:id="1603" w:name="_Toc439170676"/>
      <w:bookmarkStart w:id="1604" w:name="_Toc439172778"/>
      <w:bookmarkStart w:id="1605" w:name="_Toc439173222"/>
      <w:bookmarkStart w:id="1606" w:name="_Toc439238218"/>
      <w:bookmarkStart w:id="1607" w:name="_Toc439252766"/>
      <w:bookmarkStart w:id="1608" w:name="_Toc439323740"/>
      <w:bookmarkStart w:id="1609" w:name="_Toc440361374"/>
      <w:bookmarkStart w:id="1610" w:name="_Toc440376129"/>
      <w:bookmarkStart w:id="1611" w:name="_Toc440376256"/>
      <w:bookmarkStart w:id="1612" w:name="_Toc440382514"/>
      <w:bookmarkStart w:id="1613" w:name="_Toc440447184"/>
      <w:bookmarkStart w:id="1614" w:name="_Toc440632345"/>
      <w:bookmarkStart w:id="1615" w:name="_Toc440875117"/>
      <w:bookmarkStart w:id="1616" w:name="_Toc441131104"/>
      <w:bookmarkStart w:id="1617" w:name="_Toc441485101"/>
      <w:bookmarkStart w:id="1618" w:name="_Toc441572078"/>
      <w:bookmarkStart w:id="1619" w:name="_Toc441575170"/>
      <w:bookmarkStart w:id="1620" w:name="_Toc442434831"/>
      <w:bookmarkStart w:id="1621" w:name="_Toc442435670"/>
      <w:bookmarkStart w:id="1622" w:name="_Toc462044792"/>
      <w:bookmarkStart w:id="1623" w:name="_Toc462068495"/>
      <w:bookmarkStart w:id="1624" w:name="_Toc463514185"/>
      <w:bookmarkStart w:id="1625" w:name="_Toc469480423"/>
      <w:bookmarkStart w:id="1626" w:name="_Toc471823214"/>
      <w:r w:rsidRPr="0088090C">
        <w:rPr>
          <w:sz w:val="24"/>
          <w:szCs w:val="24"/>
        </w:rPr>
        <w:t xml:space="preserve">Форма </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r w:rsidRPr="0088090C">
        <w:rPr>
          <w:sz w:val="24"/>
          <w:szCs w:val="24"/>
        </w:rPr>
        <w:t>Сводной таблицы стоимости</w:t>
      </w:r>
      <w:bookmarkEnd w:id="1607"/>
      <w:bookmarkEnd w:id="1608"/>
      <w:bookmarkEnd w:id="1609"/>
      <w:bookmarkEnd w:id="1610"/>
      <w:bookmarkEnd w:id="1611"/>
      <w:bookmarkEnd w:id="1612"/>
      <w:bookmarkEnd w:id="1613"/>
      <w:bookmarkEnd w:id="1614"/>
      <w:bookmarkEnd w:id="1615"/>
      <w:r w:rsidRPr="0088090C">
        <w:rPr>
          <w:sz w:val="24"/>
          <w:szCs w:val="24"/>
        </w:rPr>
        <w:t xml:space="preserve"> </w:t>
      </w:r>
      <w:bookmarkEnd w:id="1616"/>
      <w:bookmarkEnd w:id="1617"/>
      <w:bookmarkEnd w:id="1618"/>
      <w:bookmarkEnd w:id="1619"/>
      <w:r w:rsidR="004D5E6A" w:rsidRPr="0088090C">
        <w:rPr>
          <w:bCs w:val="0"/>
          <w:sz w:val="24"/>
          <w:szCs w:val="24"/>
        </w:rPr>
        <w:t>работ</w:t>
      </w:r>
      <w:bookmarkEnd w:id="1620"/>
      <w:bookmarkEnd w:id="1621"/>
      <w:bookmarkEnd w:id="1622"/>
      <w:bookmarkEnd w:id="1623"/>
      <w:bookmarkEnd w:id="1624"/>
      <w:bookmarkEnd w:id="1625"/>
      <w:bookmarkEnd w:id="162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proofErr w:type="spellStart"/>
            <w:r w:rsidRPr="00E1677F">
              <w:rPr>
                <w:b/>
                <w:bCs w:val="0"/>
                <w:color w:val="000000"/>
                <w:szCs w:val="24"/>
              </w:rPr>
              <w:t>х</w:t>
            </w:r>
            <w:proofErr w:type="spellEnd"/>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spellStart"/>
            <w:proofErr w:type="gramStart"/>
            <w:r w:rsidRPr="00336F2E">
              <w:rPr>
                <w:sz w:val="24"/>
                <w:szCs w:val="24"/>
              </w:rPr>
              <w:t>п</w:t>
            </w:r>
            <w:proofErr w:type="spellEnd"/>
            <w:proofErr w:type="gramEnd"/>
            <w:r w:rsidRPr="00336F2E">
              <w:rPr>
                <w:sz w:val="24"/>
                <w:szCs w:val="24"/>
              </w:rPr>
              <w:t>/</w:t>
            </w:r>
            <w:proofErr w:type="spellStart"/>
            <w:r w:rsidRPr="00336F2E">
              <w:rPr>
                <w:sz w:val="24"/>
                <w:szCs w:val="24"/>
              </w:rPr>
              <w:t>п</w:t>
            </w:r>
            <w:proofErr w:type="spellEnd"/>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 xml:space="preserve">Ед. </w:t>
            </w:r>
            <w:proofErr w:type="spellStart"/>
            <w:r w:rsidRPr="00336F2E">
              <w:rPr>
                <w:sz w:val="24"/>
                <w:szCs w:val="24"/>
              </w:rPr>
              <w:t>изм</w:t>
            </w:r>
            <w:proofErr w:type="spellEnd"/>
            <w:r w:rsidRPr="00336F2E">
              <w:rPr>
                <w:sz w:val="24"/>
                <w:szCs w:val="24"/>
              </w:rPr>
              <w:t>.</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proofErr w:type="spellStart"/>
            <w:r w:rsidRPr="00336F2E">
              <w:rPr>
                <w:b/>
                <w:color w:val="000000"/>
                <w:szCs w:val="24"/>
              </w:rPr>
              <w:t>х</w:t>
            </w:r>
            <w:proofErr w:type="spellEnd"/>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27" w:name="_Toc176765534"/>
      <w:bookmarkStart w:id="1628" w:name="_Toc198979983"/>
      <w:bookmarkStart w:id="1629" w:name="_Toc217466315"/>
      <w:bookmarkStart w:id="1630" w:name="_Toc217702856"/>
      <w:bookmarkStart w:id="1631" w:name="_Toc233601974"/>
      <w:bookmarkStart w:id="1632" w:name="_Toc263343460"/>
      <w:r w:rsidRPr="00F647F7">
        <w:rPr>
          <w:b w:val="0"/>
          <w:szCs w:val="24"/>
        </w:rPr>
        <w:br w:type="page"/>
      </w:r>
      <w:bookmarkStart w:id="1633" w:name="_Toc439170677"/>
      <w:bookmarkStart w:id="1634" w:name="_Toc439172779"/>
      <w:bookmarkStart w:id="1635" w:name="_Toc439173223"/>
      <w:bookmarkStart w:id="1636" w:name="_Toc439238219"/>
      <w:bookmarkStart w:id="1637" w:name="_Toc439252767"/>
      <w:bookmarkStart w:id="1638" w:name="_Toc439323741"/>
      <w:bookmarkStart w:id="1639" w:name="_Toc440361375"/>
      <w:bookmarkStart w:id="1640" w:name="_Toc440376130"/>
      <w:bookmarkStart w:id="1641" w:name="_Toc440376257"/>
      <w:bookmarkStart w:id="1642" w:name="_Toc440382515"/>
      <w:bookmarkStart w:id="1643" w:name="_Toc440447185"/>
      <w:bookmarkStart w:id="1644" w:name="_Toc440632346"/>
      <w:bookmarkStart w:id="1645" w:name="_Toc440875118"/>
      <w:bookmarkStart w:id="1646" w:name="_Toc441131105"/>
      <w:bookmarkStart w:id="1647" w:name="_Toc441485102"/>
      <w:bookmarkStart w:id="1648" w:name="_Toc441572079"/>
      <w:bookmarkStart w:id="1649" w:name="_Toc441575171"/>
      <w:bookmarkStart w:id="1650" w:name="_Toc442434832"/>
      <w:bookmarkStart w:id="1651" w:name="_Toc442435671"/>
      <w:bookmarkStart w:id="1652" w:name="_Toc462044793"/>
      <w:bookmarkStart w:id="1653" w:name="_Toc462068496"/>
      <w:bookmarkStart w:id="1654" w:name="_Toc463514186"/>
      <w:bookmarkStart w:id="1655" w:name="_Toc469480424"/>
      <w:bookmarkStart w:id="1656" w:name="_Toc471823215"/>
      <w:r w:rsidRPr="0088090C">
        <w:rPr>
          <w:sz w:val="24"/>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30DDB">
        <w:rPr>
          <w:bCs/>
          <w:sz w:val="24"/>
          <w:szCs w:val="24"/>
        </w:rPr>
        <w:fldChar w:fldCharType="begin"/>
      </w:r>
      <w:r>
        <w:rPr>
          <w:sz w:val="24"/>
          <w:szCs w:val="24"/>
        </w:rPr>
        <w:instrText xml:space="preserve"> REF _Ref440537086 \r \h </w:instrText>
      </w:r>
      <w:r w:rsidR="00A30DDB">
        <w:rPr>
          <w:bCs/>
          <w:sz w:val="24"/>
          <w:szCs w:val="24"/>
        </w:rPr>
      </w:r>
      <w:r w:rsidR="00A30DDB">
        <w:rPr>
          <w:bCs/>
          <w:sz w:val="24"/>
          <w:szCs w:val="24"/>
        </w:rPr>
        <w:fldChar w:fldCharType="separate"/>
      </w:r>
      <w:r w:rsidR="00B20632">
        <w:rPr>
          <w:sz w:val="24"/>
          <w:szCs w:val="24"/>
        </w:rPr>
        <w:t>5.3</w:t>
      </w:r>
      <w:r w:rsidR="00A30DDB">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57" w:name="_Ref86826666"/>
      <w:bookmarkStart w:id="1658" w:name="_Toc90385112"/>
      <w:bookmarkStart w:id="1659" w:name="_Toc98253925"/>
      <w:bookmarkStart w:id="1660" w:name="_Toc165173853"/>
      <w:bookmarkStart w:id="1661"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2" w:name="_Ref440537086"/>
      <w:bookmarkStart w:id="1663" w:name="_Toc441131106"/>
      <w:bookmarkStart w:id="1664"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7"/>
      <w:bookmarkEnd w:id="1658"/>
      <w:bookmarkEnd w:id="1659"/>
      <w:bookmarkEnd w:id="1660"/>
      <w:bookmarkEnd w:id="1661"/>
      <w:bookmarkEnd w:id="1662"/>
      <w:bookmarkEnd w:id="1663"/>
      <w:bookmarkEnd w:id="166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5" w:name="_Toc90385113"/>
      <w:bookmarkStart w:id="1666" w:name="_Toc98253926"/>
      <w:bookmarkStart w:id="1667" w:name="_Toc157248180"/>
      <w:bookmarkStart w:id="1668" w:name="_Toc157496549"/>
      <w:bookmarkStart w:id="1669" w:name="_Toc158206088"/>
      <w:bookmarkStart w:id="1670" w:name="_Toc164057773"/>
      <w:bookmarkStart w:id="1671" w:name="_Toc164137123"/>
      <w:bookmarkStart w:id="1672" w:name="_Toc164161283"/>
      <w:bookmarkStart w:id="1673" w:name="_Toc165173854"/>
      <w:bookmarkStart w:id="1674" w:name="_Ref193690005"/>
      <w:bookmarkStart w:id="1675" w:name="_Toc439170679"/>
      <w:bookmarkStart w:id="1676" w:name="_Toc439172781"/>
      <w:bookmarkStart w:id="1677" w:name="_Toc439173225"/>
      <w:bookmarkStart w:id="1678" w:name="_Toc439238221"/>
      <w:bookmarkStart w:id="1679" w:name="_Toc439252769"/>
      <w:bookmarkStart w:id="1680" w:name="_Toc439323743"/>
      <w:bookmarkStart w:id="1681" w:name="_Toc440361377"/>
      <w:bookmarkStart w:id="1682" w:name="_Toc440376132"/>
      <w:bookmarkStart w:id="1683" w:name="_Toc440376259"/>
      <w:bookmarkStart w:id="1684" w:name="_Toc440382517"/>
      <w:bookmarkStart w:id="1685" w:name="_Toc440447187"/>
      <w:bookmarkStart w:id="1686" w:name="_Toc440632348"/>
      <w:bookmarkStart w:id="1687" w:name="_Toc440875120"/>
      <w:bookmarkStart w:id="1688" w:name="_Toc441131107"/>
      <w:bookmarkStart w:id="1689" w:name="_Toc441485104"/>
      <w:bookmarkStart w:id="1690" w:name="_Toc441572081"/>
      <w:bookmarkStart w:id="1691" w:name="_Toc441575173"/>
      <w:bookmarkStart w:id="1692" w:name="_Toc442434834"/>
      <w:bookmarkStart w:id="1693" w:name="_Toc442435673"/>
      <w:bookmarkStart w:id="1694" w:name="_Toc462044795"/>
      <w:bookmarkStart w:id="1695" w:name="_Toc462068498"/>
      <w:bookmarkStart w:id="1696" w:name="_Toc463514188"/>
      <w:bookmarkStart w:id="1697" w:name="_Toc469480426"/>
      <w:bookmarkStart w:id="1698" w:name="_Toc471823217"/>
      <w:r w:rsidRPr="0088090C">
        <w:rPr>
          <w:sz w:val="24"/>
          <w:szCs w:val="24"/>
        </w:rPr>
        <w:t xml:space="preserve">Форма </w:t>
      </w:r>
      <w:bookmarkEnd w:id="1665"/>
      <w:bookmarkEnd w:id="1666"/>
      <w:bookmarkEnd w:id="1667"/>
      <w:bookmarkEnd w:id="1668"/>
      <w:bookmarkEnd w:id="1669"/>
      <w:bookmarkEnd w:id="1670"/>
      <w:bookmarkEnd w:id="1671"/>
      <w:bookmarkEnd w:id="1672"/>
      <w:bookmarkEnd w:id="1673"/>
      <w:bookmarkEnd w:id="1674"/>
      <w:r w:rsidRPr="0088090C">
        <w:rPr>
          <w:sz w:val="24"/>
          <w:szCs w:val="24"/>
        </w:rPr>
        <w:t>технического предложения</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699" w:name="_Ref55335818"/>
      <w:bookmarkStart w:id="1700" w:name="_Ref55336334"/>
      <w:bookmarkStart w:id="1701" w:name="_Toc57314673"/>
      <w:bookmarkStart w:id="1702" w:name="_Toc69728987"/>
      <w:bookmarkStart w:id="1703" w:name="_Toc98253928"/>
      <w:bookmarkStart w:id="1704" w:name="_Toc165173856"/>
      <w:bookmarkStart w:id="1705" w:name="_Ref194749150"/>
      <w:bookmarkStart w:id="1706" w:name="_Ref194750368"/>
      <w:bookmarkStart w:id="1707" w:name="_Ref89649494"/>
      <w:bookmarkStart w:id="1708"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A30DDB">
        <w:rPr>
          <w:i/>
          <w:color w:val="000000"/>
        </w:rPr>
        <w:fldChar w:fldCharType="begin"/>
      </w:r>
      <w:r w:rsidR="009922AC">
        <w:rPr>
          <w:i/>
          <w:color w:val="000000"/>
        </w:rPr>
        <w:instrText xml:space="preserve"> REF _Ref440270568 \r \h </w:instrText>
      </w:r>
      <w:r w:rsidR="00A30DDB">
        <w:rPr>
          <w:i/>
          <w:color w:val="000000"/>
        </w:rPr>
      </w:r>
      <w:r w:rsidR="00A30DDB">
        <w:rPr>
          <w:i/>
          <w:color w:val="000000"/>
        </w:rPr>
        <w:fldChar w:fldCharType="separate"/>
      </w:r>
      <w:r w:rsidR="00B20632">
        <w:rPr>
          <w:i/>
          <w:color w:val="000000"/>
        </w:rPr>
        <w:t>4</w:t>
      </w:r>
      <w:r w:rsidR="00A30DDB">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proofErr w:type="gramStart"/>
            <w:r w:rsidRPr="008B2818">
              <w:rPr>
                <w:szCs w:val="24"/>
              </w:rPr>
              <w:t>п</w:t>
            </w:r>
            <w:proofErr w:type="spellEnd"/>
            <w:proofErr w:type="gram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A30DDB">
        <w:rPr>
          <w:i/>
          <w:color w:val="000000"/>
        </w:rPr>
        <w:fldChar w:fldCharType="begin"/>
      </w:r>
      <w:r>
        <w:rPr>
          <w:i/>
          <w:color w:val="000000"/>
        </w:rPr>
        <w:instrText xml:space="preserve"> REF _Ref440270568 \r \h </w:instrText>
      </w:r>
      <w:r w:rsidR="00A30DDB">
        <w:rPr>
          <w:i/>
          <w:color w:val="000000"/>
        </w:rPr>
      </w:r>
      <w:r w:rsidR="00A30DDB">
        <w:rPr>
          <w:i/>
          <w:color w:val="000000"/>
        </w:rPr>
        <w:fldChar w:fldCharType="separate"/>
      </w:r>
      <w:r w:rsidR="00B20632">
        <w:rPr>
          <w:i/>
          <w:color w:val="000000"/>
        </w:rPr>
        <w:t>4</w:t>
      </w:r>
      <w:r w:rsidR="00A30DDB">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09" w:name="_Toc176765537"/>
      <w:bookmarkStart w:id="1710" w:name="_Toc198979986"/>
      <w:bookmarkStart w:id="1711" w:name="_Toc217466321"/>
      <w:bookmarkStart w:id="1712" w:name="_Toc217702859"/>
      <w:bookmarkStart w:id="1713" w:name="_Toc233601977"/>
      <w:bookmarkStart w:id="1714" w:name="_Toc263343463"/>
      <w:bookmarkStart w:id="1715" w:name="_Toc439170680"/>
      <w:bookmarkStart w:id="1716" w:name="_Toc439172782"/>
      <w:bookmarkStart w:id="1717" w:name="_Toc439173226"/>
      <w:bookmarkStart w:id="1718" w:name="_Toc439238222"/>
      <w:bookmarkStart w:id="1719" w:name="_Toc439252770"/>
      <w:bookmarkStart w:id="1720" w:name="_Toc439323744"/>
      <w:bookmarkStart w:id="1721" w:name="_Toc440361378"/>
      <w:bookmarkStart w:id="1722" w:name="_Toc440376133"/>
      <w:bookmarkStart w:id="1723" w:name="_Toc440376260"/>
      <w:bookmarkStart w:id="1724" w:name="_Toc440382518"/>
      <w:bookmarkStart w:id="1725" w:name="_Toc440447188"/>
      <w:bookmarkStart w:id="1726" w:name="_Toc440632349"/>
      <w:bookmarkStart w:id="1727" w:name="_Toc440875121"/>
      <w:bookmarkStart w:id="1728" w:name="_Toc441131108"/>
      <w:bookmarkStart w:id="1729" w:name="_Toc441485105"/>
      <w:bookmarkStart w:id="1730" w:name="_Toc441572082"/>
      <w:bookmarkStart w:id="1731" w:name="_Toc441575174"/>
      <w:bookmarkStart w:id="1732" w:name="_Toc442434835"/>
      <w:bookmarkStart w:id="1733" w:name="_Toc442435674"/>
      <w:bookmarkStart w:id="1734" w:name="_Toc462044796"/>
      <w:bookmarkStart w:id="1735" w:name="_Toc462068499"/>
      <w:bookmarkStart w:id="1736" w:name="_Toc463514189"/>
      <w:bookmarkStart w:id="1737" w:name="_Toc469480427"/>
      <w:bookmarkStart w:id="1738" w:name="_Toc471823218"/>
      <w:r w:rsidRPr="0088090C">
        <w:rPr>
          <w:sz w:val="24"/>
          <w:szCs w:val="24"/>
        </w:rPr>
        <w:lastRenderedPageBreak/>
        <w:t>Инструкции по заполнению</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30DDB">
        <w:rPr>
          <w:bCs/>
          <w:sz w:val="24"/>
          <w:szCs w:val="24"/>
        </w:rPr>
        <w:fldChar w:fldCharType="begin"/>
      </w:r>
      <w:r>
        <w:rPr>
          <w:sz w:val="24"/>
          <w:szCs w:val="24"/>
        </w:rPr>
        <w:instrText xml:space="preserve"> REF _Ref55336310 \r \h </w:instrText>
      </w:r>
      <w:r w:rsidR="00A30DDB">
        <w:rPr>
          <w:bCs/>
          <w:sz w:val="24"/>
          <w:szCs w:val="24"/>
        </w:rPr>
      </w:r>
      <w:r w:rsidR="00A30DDB">
        <w:rPr>
          <w:bCs/>
          <w:sz w:val="24"/>
          <w:szCs w:val="24"/>
        </w:rPr>
        <w:fldChar w:fldCharType="separate"/>
      </w:r>
      <w:r w:rsidR="00B20632">
        <w:rPr>
          <w:sz w:val="24"/>
          <w:szCs w:val="24"/>
        </w:rPr>
        <w:t>5.1</w:t>
      </w:r>
      <w:r w:rsidR="00A30DDB">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39"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0" w:name="_Toc423423670"/>
      <w:bookmarkStart w:id="1741" w:name="_Ref440271036"/>
      <w:bookmarkStart w:id="1742" w:name="_Ref440274366"/>
      <w:bookmarkStart w:id="1743" w:name="_Ref440274902"/>
      <w:bookmarkStart w:id="1744" w:name="_Ref440284947"/>
      <w:bookmarkStart w:id="1745" w:name="_Ref440361140"/>
      <w:bookmarkStart w:id="1746" w:name="_Toc441131109"/>
      <w:bookmarkStart w:id="1747" w:name="_Ref462067657"/>
      <w:bookmarkStart w:id="1748"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699"/>
      <w:bookmarkEnd w:id="1700"/>
      <w:bookmarkEnd w:id="1701"/>
      <w:bookmarkEnd w:id="1702"/>
      <w:bookmarkEnd w:id="1703"/>
      <w:bookmarkEnd w:id="1704"/>
      <w:bookmarkEnd w:id="1705"/>
      <w:bookmarkEnd w:id="1706"/>
      <w:bookmarkEnd w:id="1739"/>
      <w:bookmarkEnd w:id="1740"/>
      <w:bookmarkEnd w:id="1741"/>
      <w:bookmarkEnd w:id="1742"/>
      <w:bookmarkEnd w:id="1743"/>
      <w:bookmarkEnd w:id="1744"/>
      <w:bookmarkEnd w:id="1745"/>
      <w:bookmarkEnd w:id="1746"/>
      <w:bookmarkEnd w:id="1747"/>
      <w:bookmarkEnd w:id="174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49" w:name="_Toc98253929"/>
      <w:bookmarkStart w:id="1750" w:name="_Toc157248183"/>
      <w:bookmarkStart w:id="1751" w:name="_Toc157496552"/>
      <w:bookmarkStart w:id="1752" w:name="_Toc158206091"/>
      <w:bookmarkStart w:id="1753" w:name="_Toc164057776"/>
      <w:bookmarkStart w:id="1754" w:name="_Toc164137126"/>
      <w:bookmarkStart w:id="1755" w:name="_Toc164161286"/>
      <w:bookmarkStart w:id="1756" w:name="_Toc165173857"/>
      <w:bookmarkStart w:id="1757" w:name="_Toc439170682"/>
      <w:bookmarkStart w:id="1758" w:name="_Toc439172784"/>
      <w:bookmarkStart w:id="1759" w:name="_Toc439173228"/>
      <w:bookmarkStart w:id="1760" w:name="_Toc439238224"/>
      <w:bookmarkStart w:id="1761" w:name="_Toc439252772"/>
      <w:bookmarkStart w:id="1762" w:name="_Toc439323746"/>
      <w:bookmarkStart w:id="1763" w:name="_Toc440361380"/>
      <w:bookmarkStart w:id="1764" w:name="_Toc440376135"/>
      <w:bookmarkStart w:id="1765" w:name="_Toc440376262"/>
      <w:bookmarkStart w:id="1766" w:name="_Toc440382520"/>
      <w:bookmarkStart w:id="1767" w:name="_Toc440447190"/>
      <w:bookmarkStart w:id="1768" w:name="_Toc440632351"/>
      <w:bookmarkStart w:id="1769" w:name="_Toc440875123"/>
      <w:bookmarkStart w:id="1770" w:name="_Toc441131110"/>
      <w:bookmarkStart w:id="1771" w:name="_Toc441485107"/>
      <w:bookmarkStart w:id="1772" w:name="_Toc441572084"/>
      <w:bookmarkStart w:id="1773" w:name="_Toc441575176"/>
      <w:bookmarkStart w:id="1774" w:name="_Toc442434837"/>
      <w:bookmarkStart w:id="1775" w:name="_Toc442435676"/>
      <w:bookmarkStart w:id="1776" w:name="_Toc462044798"/>
      <w:bookmarkStart w:id="1777" w:name="_Toc462068501"/>
      <w:bookmarkStart w:id="1778" w:name="_Toc463514191"/>
      <w:bookmarkStart w:id="1779" w:name="_Toc469480429"/>
      <w:bookmarkStart w:id="1780" w:name="_Toc471823220"/>
      <w:r w:rsidRPr="00581E9C">
        <w:rPr>
          <w:sz w:val="24"/>
          <w:szCs w:val="24"/>
        </w:rPr>
        <w:t xml:space="preserve">Форма </w:t>
      </w:r>
      <w:bookmarkEnd w:id="1749"/>
      <w:r w:rsidRPr="00581E9C">
        <w:rPr>
          <w:sz w:val="24"/>
          <w:szCs w:val="24"/>
        </w:rPr>
        <w:t xml:space="preserve">графика </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r w:rsidR="004D5E6A" w:rsidRPr="00581E9C">
        <w:rPr>
          <w:sz w:val="24"/>
          <w:szCs w:val="24"/>
        </w:rPr>
        <w:t>выполнения работ</w:t>
      </w:r>
      <w:bookmarkEnd w:id="1774"/>
      <w:bookmarkEnd w:id="1775"/>
      <w:bookmarkEnd w:id="1776"/>
      <w:bookmarkEnd w:id="1777"/>
      <w:bookmarkEnd w:id="1778"/>
      <w:bookmarkEnd w:id="1779"/>
      <w:bookmarkEnd w:id="178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81" w:name="_Toc171070556"/>
      <w:bookmarkStart w:id="1782" w:name="_Toc98253927"/>
      <w:bookmarkStart w:id="1783" w:name="_Toc176605808"/>
      <w:bookmarkStart w:id="1784" w:name="_Toc176611017"/>
      <w:bookmarkStart w:id="1785" w:name="_Toc176611073"/>
      <w:bookmarkStart w:id="1786" w:name="_Toc176668676"/>
      <w:bookmarkStart w:id="1787" w:name="_Toc176684336"/>
      <w:bookmarkStart w:id="1788" w:name="_Toc176746279"/>
      <w:bookmarkStart w:id="1789" w:name="_Toc176747346"/>
      <w:bookmarkStart w:id="1790" w:name="_Toc198979988"/>
      <w:bookmarkStart w:id="1791" w:name="_Toc217466324"/>
      <w:bookmarkStart w:id="1792" w:name="_Toc217702862"/>
      <w:bookmarkStart w:id="1793" w:name="_Toc233601980"/>
      <w:bookmarkStart w:id="1794" w:name="_Toc263343466"/>
      <w:r w:rsidRPr="00F647F7">
        <w:rPr>
          <w:b w:val="0"/>
          <w:szCs w:val="24"/>
        </w:rPr>
        <w:br w:type="page"/>
      </w:r>
      <w:bookmarkStart w:id="1795" w:name="_Toc439170683"/>
      <w:bookmarkStart w:id="1796" w:name="_Toc439172785"/>
      <w:bookmarkStart w:id="1797" w:name="_Toc439173229"/>
      <w:bookmarkStart w:id="1798" w:name="_Toc439238225"/>
      <w:bookmarkStart w:id="1799" w:name="_Toc439252773"/>
      <w:bookmarkStart w:id="1800" w:name="_Toc439323747"/>
      <w:bookmarkStart w:id="1801" w:name="_Toc440361381"/>
      <w:bookmarkStart w:id="1802" w:name="_Toc440376136"/>
      <w:bookmarkStart w:id="1803" w:name="_Toc440376263"/>
      <w:bookmarkStart w:id="1804" w:name="_Toc440382521"/>
      <w:bookmarkStart w:id="1805" w:name="_Toc440447191"/>
      <w:bookmarkStart w:id="1806" w:name="_Toc440632352"/>
      <w:bookmarkStart w:id="1807" w:name="_Toc440875124"/>
      <w:bookmarkStart w:id="1808" w:name="_Toc441131111"/>
      <w:bookmarkStart w:id="1809" w:name="_Toc441485108"/>
      <w:bookmarkStart w:id="1810" w:name="_Toc441572085"/>
      <w:bookmarkStart w:id="1811" w:name="_Toc441575177"/>
      <w:bookmarkStart w:id="1812" w:name="_Toc442434838"/>
      <w:bookmarkStart w:id="1813" w:name="_Toc442435677"/>
      <w:bookmarkStart w:id="1814" w:name="_Toc462044799"/>
      <w:bookmarkStart w:id="1815" w:name="_Toc462068502"/>
      <w:bookmarkStart w:id="1816" w:name="_Toc463514192"/>
      <w:bookmarkStart w:id="1817" w:name="_Toc469480430"/>
      <w:bookmarkStart w:id="1818" w:name="_Toc471823221"/>
      <w:r w:rsidRPr="0088090C">
        <w:rPr>
          <w:sz w:val="24"/>
          <w:szCs w:val="24"/>
        </w:rPr>
        <w:lastRenderedPageBreak/>
        <w:t>Инструкции по заполнению</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A30DDB">
        <w:rPr>
          <w:sz w:val="24"/>
          <w:szCs w:val="24"/>
        </w:rPr>
        <w:fldChar w:fldCharType="begin"/>
      </w:r>
      <w:r>
        <w:rPr>
          <w:sz w:val="24"/>
          <w:szCs w:val="24"/>
        </w:rPr>
        <w:instrText xml:space="preserve"> REF _Ref440273986 \r \h </w:instrText>
      </w:r>
      <w:r w:rsidR="00A30DDB">
        <w:rPr>
          <w:sz w:val="24"/>
          <w:szCs w:val="24"/>
        </w:rPr>
      </w:r>
      <w:r w:rsidR="00A30DDB">
        <w:rPr>
          <w:sz w:val="24"/>
          <w:szCs w:val="24"/>
        </w:rPr>
        <w:fldChar w:fldCharType="separate"/>
      </w:r>
      <w:r w:rsidR="00B20632">
        <w:rPr>
          <w:sz w:val="24"/>
          <w:szCs w:val="24"/>
        </w:rPr>
        <w:t>5.2</w:t>
      </w:r>
      <w:r w:rsidR="00A30DDB">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9" w:name="_Hlt22846931"/>
      <w:bookmarkStart w:id="1820" w:name="_Ref440361439"/>
      <w:bookmarkStart w:id="1821" w:name="_Ref440361914"/>
      <w:bookmarkStart w:id="1822" w:name="_Ref440361959"/>
      <w:bookmarkStart w:id="1823" w:name="_Toc441131112"/>
      <w:bookmarkStart w:id="1824" w:name="_Toc471823222"/>
      <w:bookmarkStart w:id="1825" w:name="_Ref93264992"/>
      <w:bookmarkStart w:id="1826" w:name="_Ref93265116"/>
      <w:bookmarkStart w:id="1827" w:name="_Toc98253933"/>
      <w:bookmarkStart w:id="1828" w:name="_Toc165173859"/>
      <w:bookmarkStart w:id="1829" w:name="_Toc423423671"/>
      <w:bookmarkEnd w:id="1819"/>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20"/>
      <w:bookmarkEnd w:id="1821"/>
      <w:bookmarkEnd w:id="1822"/>
      <w:bookmarkEnd w:id="1823"/>
      <w:bookmarkEnd w:id="182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30" w:name="_Toc440361383"/>
      <w:bookmarkStart w:id="1831" w:name="_Toc440376138"/>
      <w:bookmarkStart w:id="1832" w:name="_Toc440376265"/>
      <w:bookmarkStart w:id="1833" w:name="_Toc440382523"/>
      <w:bookmarkStart w:id="1834" w:name="_Toc440447193"/>
      <w:bookmarkStart w:id="1835" w:name="_Toc440632354"/>
      <w:bookmarkStart w:id="1836" w:name="_Toc440875126"/>
      <w:bookmarkStart w:id="1837" w:name="_Toc441131113"/>
      <w:bookmarkStart w:id="1838" w:name="_Toc441485110"/>
      <w:bookmarkStart w:id="1839" w:name="_Toc441572087"/>
      <w:bookmarkStart w:id="1840" w:name="_Toc441575179"/>
      <w:bookmarkStart w:id="1841" w:name="_Toc463514194"/>
      <w:bookmarkStart w:id="1842" w:name="_Toc469480432"/>
      <w:bookmarkStart w:id="1843" w:name="_Toc471823223"/>
      <w:r w:rsidRPr="00581E9C">
        <w:rPr>
          <w:sz w:val="24"/>
          <w:szCs w:val="24"/>
        </w:rPr>
        <w:t xml:space="preserve">Форма графика оплаты </w:t>
      </w:r>
      <w:bookmarkEnd w:id="1830"/>
      <w:bookmarkEnd w:id="1831"/>
      <w:bookmarkEnd w:id="1832"/>
      <w:bookmarkEnd w:id="1833"/>
      <w:bookmarkEnd w:id="1834"/>
      <w:bookmarkEnd w:id="1835"/>
      <w:bookmarkEnd w:id="1836"/>
      <w:bookmarkEnd w:id="1837"/>
      <w:bookmarkEnd w:id="1838"/>
      <w:bookmarkEnd w:id="1839"/>
      <w:bookmarkEnd w:id="1840"/>
      <w:r w:rsidR="004D5E6A" w:rsidRPr="00581E9C">
        <w:rPr>
          <w:sz w:val="24"/>
          <w:szCs w:val="24"/>
        </w:rPr>
        <w:t xml:space="preserve">выполнения </w:t>
      </w:r>
      <w:bookmarkStart w:id="1844" w:name="_Toc442434840"/>
      <w:bookmarkStart w:id="1845" w:name="_Toc442435679"/>
      <w:bookmarkStart w:id="1846" w:name="_Toc462044801"/>
      <w:bookmarkStart w:id="1847" w:name="_Toc462068504"/>
      <w:r w:rsidR="004D5E6A" w:rsidRPr="00581E9C">
        <w:rPr>
          <w:sz w:val="24"/>
          <w:szCs w:val="24"/>
        </w:rPr>
        <w:t>работ</w:t>
      </w:r>
      <w:bookmarkEnd w:id="1841"/>
      <w:bookmarkEnd w:id="1842"/>
      <w:bookmarkEnd w:id="1843"/>
      <w:bookmarkEnd w:id="1844"/>
      <w:bookmarkEnd w:id="1845"/>
      <w:bookmarkEnd w:id="1846"/>
      <w:bookmarkEnd w:id="184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48" w:name="_Toc440361384"/>
      <w:bookmarkStart w:id="1849" w:name="_Toc440376139"/>
      <w:bookmarkStart w:id="1850" w:name="_Toc440376266"/>
      <w:bookmarkStart w:id="1851" w:name="_Toc440382524"/>
      <w:bookmarkStart w:id="1852" w:name="_Toc440447194"/>
      <w:bookmarkStart w:id="1853" w:name="_Toc440632355"/>
      <w:bookmarkStart w:id="1854" w:name="_Toc440875127"/>
      <w:bookmarkStart w:id="1855" w:name="_Toc441131114"/>
      <w:bookmarkStart w:id="1856" w:name="_Toc441485111"/>
      <w:bookmarkStart w:id="1857" w:name="_Toc441572088"/>
      <w:bookmarkStart w:id="1858" w:name="_Toc441575180"/>
      <w:bookmarkStart w:id="1859" w:name="_Toc442434841"/>
      <w:bookmarkStart w:id="1860" w:name="_Toc442435680"/>
      <w:bookmarkStart w:id="1861" w:name="_Toc462044802"/>
      <w:bookmarkStart w:id="1862" w:name="_Toc462068505"/>
      <w:bookmarkStart w:id="1863" w:name="_Toc463514195"/>
      <w:bookmarkStart w:id="1864" w:name="_Toc469480433"/>
      <w:bookmarkStart w:id="1865" w:name="_Toc471823224"/>
      <w:r w:rsidRPr="0088090C">
        <w:rPr>
          <w:sz w:val="24"/>
          <w:szCs w:val="24"/>
        </w:rPr>
        <w:lastRenderedPageBreak/>
        <w:t>Инструкции по заполнению</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A30DDB">
        <w:rPr>
          <w:sz w:val="24"/>
          <w:szCs w:val="24"/>
        </w:rPr>
        <w:fldChar w:fldCharType="begin"/>
      </w:r>
      <w:r w:rsidR="00211593">
        <w:rPr>
          <w:sz w:val="24"/>
          <w:szCs w:val="24"/>
        </w:rPr>
        <w:instrText xml:space="preserve"> REF _Ref440361140 \r \h </w:instrText>
      </w:r>
      <w:r w:rsidR="00A30DDB">
        <w:rPr>
          <w:sz w:val="24"/>
          <w:szCs w:val="24"/>
        </w:rPr>
      </w:r>
      <w:r w:rsidR="00A30DDB">
        <w:rPr>
          <w:sz w:val="24"/>
          <w:szCs w:val="24"/>
        </w:rPr>
        <w:fldChar w:fldCharType="separate"/>
      </w:r>
      <w:r w:rsidR="00B20632">
        <w:rPr>
          <w:sz w:val="24"/>
          <w:szCs w:val="24"/>
        </w:rPr>
        <w:t>5.4</w:t>
      </w:r>
      <w:r w:rsidR="00A30DDB">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6" w:name="_Ref440361531"/>
      <w:bookmarkStart w:id="1867" w:name="_Ref440361610"/>
      <w:bookmarkStart w:id="1868" w:name="_Toc441131115"/>
      <w:bookmarkStart w:id="1869" w:name="_Toc471823225"/>
      <w:r w:rsidRPr="0088090C">
        <w:rPr>
          <w:color w:val="000000"/>
          <w:sz w:val="24"/>
          <w:szCs w:val="24"/>
        </w:rPr>
        <w:lastRenderedPageBreak/>
        <w:t>Протокол разногласий к проекту Договора (форма 6)</w:t>
      </w:r>
      <w:bookmarkEnd w:id="1707"/>
      <w:bookmarkEnd w:id="1708"/>
      <w:bookmarkEnd w:id="1825"/>
      <w:bookmarkEnd w:id="1826"/>
      <w:bookmarkEnd w:id="1827"/>
      <w:bookmarkEnd w:id="1828"/>
      <w:bookmarkEnd w:id="1829"/>
      <w:bookmarkEnd w:id="1866"/>
      <w:bookmarkEnd w:id="1867"/>
      <w:bookmarkEnd w:id="1868"/>
      <w:bookmarkEnd w:id="186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70" w:name="_Toc439170685"/>
      <w:bookmarkStart w:id="1871" w:name="_Toc439172787"/>
      <w:bookmarkStart w:id="1872" w:name="_Toc439173231"/>
      <w:bookmarkStart w:id="1873" w:name="_Toc439238227"/>
      <w:bookmarkStart w:id="1874" w:name="_Toc439252775"/>
      <w:bookmarkStart w:id="1875" w:name="_Toc439323749"/>
      <w:bookmarkStart w:id="1876" w:name="_Toc440361386"/>
      <w:bookmarkStart w:id="1877" w:name="_Toc440376141"/>
      <w:bookmarkStart w:id="1878" w:name="_Toc440376268"/>
      <w:bookmarkStart w:id="1879" w:name="_Toc440382526"/>
      <w:bookmarkStart w:id="1880" w:name="_Toc440447196"/>
      <w:bookmarkStart w:id="1881" w:name="_Toc440632357"/>
      <w:bookmarkStart w:id="1882" w:name="_Toc440875129"/>
      <w:bookmarkStart w:id="1883" w:name="_Toc441131116"/>
      <w:bookmarkStart w:id="1884" w:name="_Toc441485113"/>
      <w:bookmarkStart w:id="1885" w:name="_Toc441572090"/>
      <w:bookmarkStart w:id="1886" w:name="_Toc441575182"/>
      <w:bookmarkStart w:id="1887" w:name="_Toc442434843"/>
      <w:bookmarkStart w:id="1888" w:name="_Toc442435682"/>
      <w:bookmarkStart w:id="1889" w:name="_Toc462044804"/>
      <w:bookmarkStart w:id="1890" w:name="_Toc462068507"/>
      <w:bookmarkStart w:id="1891" w:name="_Toc463514197"/>
      <w:bookmarkStart w:id="1892" w:name="_Toc469480435"/>
      <w:bookmarkStart w:id="1893" w:name="_Toc471823226"/>
      <w:bookmarkStart w:id="1894" w:name="_Toc157248186"/>
      <w:bookmarkStart w:id="1895" w:name="_Toc157496555"/>
      <w:bookmarkStart w:id="1896" w:name="_Toc158206094"/>
      <w:bookmarkStart w:id="1897" w:name="_Toc164057779"/>
      <w:bookmarkStart w:id="1898" w:name="_Toc164137129"/>
      <w:bookmarkStart w:id="1899" w:name="_Toc164161289"/>
      <w:bookmarkStart w:id="1900" w:name="_Toc165173860"/>
      <w:r w:rsidRPr="00581E9C">
        <w:rPr>
          <w:sz w:val="24"/>
          <w:szCs w:val="24"/>
        </w:rPr>
        <w:t>Форма Протокола разногласий к проекту Договора</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r w:rsidRPr="00581E9C">
        <w:rPr>
          <w:sz w:val="24"/>
          <w:szCs w:val="24"/>
        </w:rPr>
        <w:t xml:space="preserve"> </w:t>
      </w:r>
      <w:bookmarkEnd w:id="1894"/>
      <w:bookmarkEnd w:id="1895"/>
      <w:bookmarkEnd w:id="1896"/>
      <w:bookmarkEnd w:id="1897"/>
      <w:bookmarkEnd w:id="1898"/>
      <w:bookmarkEnd w:id="1899"/>
      <w:bookmarkEnd w:id="190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A30DDB">
              <w:fldChar w:fldCharType="begin"/>
            </w:r>
            <w:r w:rsidR="00241046">
              <w:instrText xml:space="preserve"> REF _Ref441571138 \r \h </w:instrText>
            </w:r>
            <w:r w:rsidR="00A30DDB">
              <w:fldChar w:fldCharType="separate"/>
            </w:r>
            <w:r w:rsidR="00B20632">
              <w:t>2</w:t>
            </w:r>
            <w:r w:rsidR="00A30DD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A30DDB">
              <w:fldChar w:fldCharType="begin"/>
            </w:r>
            <w:r w:rsidR="00241046">
              <w:instrText xml:space="preserve"> REF _Ref441571138 \r \h </w:instrText>
            </w:r>
            <w:r w:rsidR="00A30DDB">
              <w:fldChar w:fldCharType="separate"/>
            </w:r>
            <w:r w:rsidR="00B20632">
              <w:t>2</w:t>
            </w:r>
            <w:r w:rsidR="00A30DDB">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01" w:name="_Toc462044805"/>
      <w:bookmarkStart w:id="1902" w:name="_Toc462068508"/>
      <w:bookmarkStart w:id="1903" w:name="_Toc463514198"/>
      <w:bookmarkStart w:id="1904" w:name="_Toc469480436"/>
      <w:bookmarkStart w:id="1905" w:name="_Toc471823227"/>
      <w:bookmarkStart w:id="1906" w:name="_Toc439170686"/>
      <w:bookmarkStart w:id="1907" w:name="_Toc439172788"/>
      <w:bookmarkStart w:id="1908" w:name="_Toc439173232"/>
      <w:bookmarkStart w:id="1909" w:name="_Toc439238228"/>
      <w:bookmarkStart w:id="1910" w:name="_Toc439252776"/>
      <w:bookmarkStart w:id="1911" w:name="_Toc439323750"/>
      <w:bookmarkStart w:id="1912" w:name="_Toc440361387"/>
      <w:bookmarkStart w:id="1913" w:name="_Toc440376142"/>
      <w:bookmarkStart w:id="1914" w:name="_Toc440376269"/>
      <w:bookmarkStart w:id="1915" w:name="_Toc440382527"/>
      <w:bookmarkStart w:id="1916" w:name="_Toc440447197"/>
      <w:bookmarkStart w:id="1917" w:name="_Toc440632358"/>
      <w:bookmarkStart w:id="1918" w:name="_Toc440875130"/>
      <w:bookmarkStart w:id="1919" w:name="_Toc441131117"/>
      <w:bookmarkStart w:id="1920" w:name="_Toc441485114"/>
      <w:bookmarkStart w:id="1921" w:name="_Toc441572091"/>
      <w:bookmarkStart w:id="1922" w:name="_Toc441575183"/>
      <w:bookmarkStart w:id="1923" w:name="_Toc442434844"/>
      <w:bookmarkStart w:id="1924" w:name="_Toc442435683"/>
      <w:r w:rsidRPr="0088090C">
        <w:rPr>
          <w:sz w:val="24"/>
          <w:szCs w:val="24"/>
        </w:rPr>
        <w:t>Инструкции по заполнению</w:t>
      </w:r>
      <w:bookmarkEnd w:id="1901"/>
      <w:bookmarkEnd w:id="1902"/>
      <w:bookmarkEnd w:id="1903"/>
      <w:bookmarkEnd w:id="1904"/>
      <w:bookmarkEnd w:id="1905"/>
      <w:r w:rsidRPr="0088090C">
        <w:rPr>
          <w:sz w:val="24"/>
          <w:szCs w:val="24"/>
        </w:rPr>
        <w:t xml:space="preserve"> </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A30DDB">
        <w:rPr>
          <w:sz w:val="24"/>
          <w:szCs w:val="24"/>
        </w:rPr>
        <w:fldChar w:fldCharType="begin"/>
      </w:r>
      <w:r w:rsidR="009922AC">
        <w:rPr>
          <w:sz w:val="24"/>
          <w:szCs w:val="24"/>
        </w:rPr>
        <w:instrText xml:space="preserve"> REF _Ref441571800 \r \h </w:instrText>
      </w:r>
      <w:r w:rsidR="00A30DDB">
        <w:rPr>
          <w:sz w:val="24"/>
          <w:szCs w:val="24"/>
        </w:rPr>
      </w:r>
      <w:r w:rsidR="00A30DDB">
        <w:rPr>
          <w:sz w:val="24"/>
          <w:szCs w:val="24"/>
        </w:rPr>
        <w:fldChar w:fldCharType="separate"/>
      </w:r>
      <w:r w:rsidR="00B20632">
        <w:rPr>
          <w:sz w:val="24"/>
          <w:szCs w:val="24"/>
        </w:rPr>
        <w:t>2</w:t>
      </w:r>
      <w:r w:rsidR="00A30DDB">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A30DDB">
        <w:rPr>
          <w:sz w:val="24"/>
          <w:szCs w:val="24"/>
        </w:rPr>
        <w:fldChar w:fldCharType="begin"/>
      </w:r>
      <w:r w:rsidR="009922AC">
        <w:rPr>
          <w:sz w:val="24"/>
          <w:szCs w:val="24"/>
        </w:rPr>
        <w:instrText xml:space="preserve"> REF _Ref86827161 \r \h </w:instrText>
      </w:r>
      <w:r w:rsidR="00A30DDB">
        <w:rPr>
          <w:sz w:val="24"/>
          <w:szCs w:val="24"/>
        </w:rPr>
      </w:r>
      <w:r w:rsidR="00A30DDB">
        <w:rPr>
          <w:sz w:val="24"/>
          <w:szCs w:val="24"/>
        </w:rPr>
        <w:fldChar w:fldCharType="separate"/>
      </w:r>
      <w:r w:rsidR="00B20632">
        <w:rPr>
          <w:sz w:val="24"/>
          <w:szCs w:val="24"/>
        </w:rPr>
        <w:t>1.2.6</w:t>
      </w:r>
      <w:r w:rsidR="00A30DDB">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5" w:name="_Ref55335823"/>
      <w:bookmarkStart w:id="1926" w:name="_Ref55336359"/>
      <w:bookmarkStart w:id="1927" w:name="_Toc57314675"/>
      <w:bookmarkStart w:id="1928" w:name="_Toc69728989"/>
      <w:bookmarkStart w:id="1929" w:name="_Toc98253939"/>
      <w:bookmarkStart w:id="1930" w:name="_Toc165173865"/>
      <w:bookmarkStart w:id="1931" w:name="_Toc423423672"/>
      <w:bookmarkStart w:id="1932" w:name="_Toc441131118"/>
      <w:bookmarkStart w:id="1933" w:name="_Toc471823228"/>
      <w:bookmarkEnd w:id="1522"/>
      <w:r w:rsidRPr="00874F65">
        <w:rPr>
          <w:sz w:val="24"/>
          <w:szCs w:val="24"/>
        </w:rPr>
        <w:lastRenderedPageBreak/>
        <w:t>Анкета (форма 7)</w:t>
      </w:r>
      <w:bookmarkEnd w:id="1925"/>
      <w:bookmarkEnd w:id="1926"/>
      <w:bookmarkEnd w:id="1927"/>
      <w:bookmarkEnd w:id="1928"/>
      <w:bookmarkEnd w:id="1929"/>
      <w:bookmarkEnd w:id="1930"/>
      <w:bookmarkEnd w:id="1931"/>
      <w:bookmarkEnd w:id="1932"/>
      <w:bookmarkEnd w:id="1933"/>
    </w:p>
    <w:p w:rsidR="00211593" w:rsidRPr="00581E9C" w:rsidRDefault="00211593" w:rsidP="00363FC9">
      <w:pPr>
        <w:pStyle w:val="3"/>
        <w:numPr>
          <w:ilvl w:val="2"/>
          <w:numId w:val="80"/>
        </w:numPr>
        <w:rPr>
          <w:sz w:val="24"/>
          <w:szCs w:val="24"/>
        </w:rPr>
      </w:pPr>
      <w:bookmarkStart w:id="1934" w:name="_Toc98253940"/>
      <w:bookmarkStart w:id="1935" w:name="_Toc157248192"/>
      <w:bookmarkStart w:id="1936" w:name="_Toc157496561"/>
      <w:bookmarkStart w:id="1937" w:name="_Toc158206100"/>
      <w:bookmarkStart w:id="1938" w:name="_Toc164057785"/>
      <w:bookmarkStart w:id="1939" w:name="_Toc164137135"/>
      <w:bookmarkStart w:id="1940" w:name="_Toc164161295"/>
      <w:bookmarkStart w:id="1941" w:name="_Toc165173866"/>
      <w:bookmarkStart w:id="1942" w:name="_Toc439170688"/>
      <w:bookmarkStart w:id="1943" w:name="_Toc439172790"/>
      <w:bookmarkStart w:id="1944" w:name="_Toc439173234"/>
      <w:bookmarkStart w:id="1945" w:name="_Toc439238230"/>
      <w:bookmarkStart w:id="1946" w:name="_Toc439252778"/>
      <w:bookmarkStart w:id="1947" w:name="_Ref440272119"/>
      <w:bookmarkStart w:id="1948" w:name="_Toc440361389"/>
      <w:bookmarkStart w:id="1949" w:name="_Toc441131119"/>
      <w:bookmarkStart w:id="1950" w:name="_Ref444174141"/>
      <w:bookmarkStart w:id="1951" w:name="_Ref461810318"/>
      <w:bookmarkStart w:id="1952" w:name="_Toc462068510"/>
      <w:bookmarkStart w:id="1953" w:name="_Toc463514200"/>
      <w:bookmarkStart w:id="1954" w:name="_Toc469480438"/>
      <w:bookmarkStart w:id="1955" w:name="_Toc471823229"/>
      <w:r w:rsidRPr="00581E9C">
        <w:rPr>
          <w:sz w:val="24"/>
          <w:szCs w:val="24"/>
        </w:rPr>
        <w:t>Форма Анкеты Участника</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proofErr w:type="gramStart"/>
            <w:r w:rsidRPr="00A55F54">
              <w:rPr>
                <w:szCs w:val="24"/>
              </w:rPr>
              <w:t>п</w:t>
            </w:r>
            <w:proofErr w:type="spellEnd"/>
            <w:proofErr w:type="gram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 xml:space="preserve">Участник применяет один </w:t>
            </w:r>
            <w:proofErr w:type="gramStart"/>
            <w:r w:rsidRPr="005A2CAE">
              <w:rPr>
                <w:szCs w:val="24"/>
              </w:rPr>
              <w:t>из</w:t>
            </w:r>
            <w:proofErr w:type="gramEnd"/>
            <w:r w:rsidRPr="005A2CAE">
              <w:rPr>
                <w:szCs w:val="24"/>
              </w:rPr>
              <w:t xml:space="preserve"> </w:t>
            </w:r>
            <w:proofErr w:type="gramStart"/>
            <w:r w:rsidRPr="005A2CAE">
              <w:rPr>
                <w:szCs w:val="24"/>
              </w:rPr>
              <w:t>спец</w:t>
            </w:r>
            <w:proofErr w:type="gramEnd"/>
            <w:r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ED2D6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b w:val="0"/>
                <w:szCs w:val="24"/>
              </w:rPr>
            </w:pPr>
            <w:r w:rsidRPr="00A55F54">
              <w:rPr>
                <w:rStyle w:val="aff1"/>
                <w:szCs w:val="24"/>
              </w:rPr>
              <w:t>(нет/указать что именно)</w:t>
            </w:r>
          </w:p>
        </w:tc>
      </w:tr>
      <w:tr w:rsidR="009C1205"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56" w:name="_Toc439170689"/>
            <w:bookmarkStart w:id="1957" w:name="_Toc439172791"/>
            <w:bookmarkStart w:id="1958" w:name="_Toc439173235"/>
            <w:bookmarkStart w:id="1959" w:name="_Toc439238231"/>
            <w:bookmarkStart w:id="1960" w:name="_Toc439252779"/>
            <w:bookmarkStart w:id="1961" w:name="_Ref440272147"/>
            <w:bookmarkStart w:id="1962" w:name="_Toc440361390"/>
            <w:bookmarkStart w:id="1963" w:name="_Toc441131120"/>
            <w:bookmarkStart w:id="1964" w:name="_Ref444174147"/>
            <w:bookmarkStart w:id="1965" w:name="_Ref444174192"/>
            <w:bookmarkStart w:id="1966" w:name="_Ref461810340"/>
            <w:bookmarkStart w:id="1967"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ED2D6D">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ED2D6D">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68" w:name="_GoBack"/>
      <w:bookmarkEnd w:id="1968"/>
      <w:r w:rsidRPr="00581E9C">
        <w:rPr>
          <w:sz w:val="24"/>
          <w:szCs w:val="24"/>
        </w:rPr>
        <w:lastRenderedPageBreak/>
        <w:t xml:space="preserve">Форма </w:t>
      </w:r>
      <w:bookmarkEnd w:id="1956"/>
      <w:bookmarkEnd w:id="1957"/>
      <w:bookmarkEnd w:id="1958"/>
      <w:bookmarkEnd w:id="1959"/>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60"/>
      <w:bookmarkEnd w:id="1961"/>
      <w:bookmarkEnd w:id="1962"/>
      <w:bookmarkEnd w:id="1963"/>
      <w:bookmarkEnd w:id="1964"/>
      <w:bookmarkEnd w:id="1965"/>
      <w:bookmarkEnd w:id="1966"/>
      <w:bookmarkEnd w:id="1967"/>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spellStart"/>
            <w:proofErr w:type="gramStart"/>
            <w:r w:rsidRPr="00154BCB">
              <w:rPr>
                <w:sz w:val="22"/>
                <w:szCs w:val="22"/>
              </w:rPr>
              <w:t>п</w:t>
            </w:r>
            <w:proofErr w:type="spellEnd"/>
            <w:proofErr w:type="gramEnd"/>
            <w:r w:rsidRPr="00154BCB">
              <w:rPr>
                <w:sz w:val="22"/>
                <w:szCs w:val="22"/>
              </w:rPr>
              <w:t>/</w:t>
            </w:r>
            <w:proofErr w:type="spellStart"/>
            <w:r w:rsidRPr="00154BCB">
              <w:rPr>
                <w:sz w:val="22"/>
                <w:szCs w:val="22"/>
              </w:rPr>
              <w:t>п</w:t>
            </w:r>
            <w:proofErr w:type="spellEnd"/>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w:t>
      </w:r>
      <w:proofErr w:type="spellStart"/>
      <w:r w:rsidRPr="0049465E">
        <w:rPr>
          <w:sz w:val="22"/>
        </w:rPr>
        <w:t>д</w:t>
      </w:r>
      <w:proofErr w:type="spellEnd"/>
      <w:r w:rsidRPr="0049465E">
        <w:rPr>
          <w:sz w:val="22"/>
        </w:rPr>
        <w:t>"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69" w:name="_Toc439170690"/>
      <w:bookmarkStart w:id="1970" w:name="_Toc439172792"/>
      <w:bookmarkStart w:id="1971" w:name="_Toc439173236"/>
      <w:bookmarkStart w:id="1972" w:name="_Toc439238232"/>
    </w:p>
    <w:bookmarkEnd w:id="1969"/>
    <w:bookmarkEnd w:id="1970"/>
    <w:bookmarkEnd w:id="1971"/>
    <w:bookmarkEnd w:id="197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3" w:name="_Toc125426243"/>
      <w:bookmarkStart w:id="1974" w:name="_Toc396984070"/>
      <w:bookmarkStart w:id="1975" w:name="_Toc423423673"/>
      <w:r>
        <w:br w:type="page"/>
      </w:r>
    </w:p>
    <w:p w:rsidR="00211593" w:rsidRPr="00874F65" w:rsidRDefault="00211593" w:rsidP="00363FC9">
      <w:pPr>
        <w:pStyle w:val="3"/>
        <w:numPr>
          <w:ilvl w:val="2"/>
          <w:numId w:val="80"/>
        </w:numPr>
        <w:rPr>
          <w:sz w:val="24"/>
          <w:szCs w:val="24"/>
        </w:rPr>
      </w:pPr>
      <w:bookmarkStart w:id="1976" w:name="_Toc439170691"/>
      <w:bookmarkStart w:id="1977" w:name="_Toc439172793"/>
      <w:bookmarkStart w:id="1978" w:name="_Toc439173237"/>
      <w:bookmarkStart w:id="1979" w:name="_Toc439238233"/>
      <w:bookmarkStart w:id="1980" w:name="_Toc439252780"/>
      <w:bookmarkStart w:id="1981" w:name="_Toc439323754"/>
      <w:bookmarkStart w:id="1982" w:name="_Toc440361391"/>
      <w:bookmarkStart w:id="1983" w:name="_Toc440376146"/>
      <w:bookmarkStart w:id="1984" w:name="_Toc440376273"/>
      <w:bookmarkStart w:id="1985" w:name="_Toc440382531"/>
      <w:bookmarkStart w:id="1986" w:name="_Toc440447201"/>
      <w:bookmarkStart w:id="1987" w:name="_Toc440632362"/>
      <w:bookmarkStart w:id="1988" w:name="_Toc440875134"/>
      <w:bookmarkStart w:id="1989" w:name="_Toc441131121"/>
      <w:bookmarkStart w:id="1990" w:name="_Toc441485149"/>
      <w:bookmarkStart w:id="1991" w:name="_Toc441503334"/>
      <w:bookmarkStart w:id="1992" w:name="_Toc441572126"/>
      <w:bookmarkStart w:id="1993" w:name="_Toc441575218"/>
      <w:bookmarkStart w:id="1994" w:name="_Toc442434879"/>
      <w:bookmarkStart w:id="1995" w:name="_Toc442435718"/>
      <w:bookmarkStart w:id="1996" w:name="_Toc462068512"/>
      <w:bookmarkStart w:id="1997" w:name="_Toc463514202"/>
      <w:bookmarkStart w:id="1998" w:name="_Toc469480440"/>
      <w:bookmarkStart w:id="1999" w:name="_Toc471823231"/>
      <w:r w:rsidRPr="00874F65">
        <w:rPr>
          <w:sz w:val="24"/>
          <w:szCs w:val="24"/>
        </w:rPr>
        <w:lastRenderedPageBreak/>
        <w:t>Инструкции по заполнению</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363FC9">
      <w:pPr>
        <w:pStyle w:val="aff"/>
        <w:numPr>
          <w:ilvl w:val="3"/>
          <w:numId w:val="80"/>
        </w:numPr>
        <w:snapToGrid w:val="0"/>
        <w:spacing w:before="100" w:beforeAutospacing="1" w:line="240" w:lineRule="auto"/>
        <w:rPr>
          <w:sz w:val="24"/>
          <w:szCs w:val="24"/>
        </w:rPr>
      </w:pPr>
      <w:bookmarkStart w:id="2000" w:name="_Ref55336378"/>
      <w:bookmarkStart w:id="2001" w:name="_Toc57314676"/>
      <w:bookmarkStart w:id="2002" w:name="_Toc69728990"/>
      <w:bookmarkStart w:id="2003" w:name="_Toc98253942"/>
      <w:bookmarkStart w:id="2004" w:name="_Toc165173868"/>
      <w:bookmarkStart w:id="2005" w:name="_Toc423423674"/>
      <w:bookmarkStart w:id="2006"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363FC9">
      <w:pPr>
        <w:pStyle w:val="aff"/>
        <w:numPr>
          <w:ilvl w:val="3"/>
          <w:numId w:val="80"/>
        </w:numPr>
        <w:snapToGrid w:val="0"/>
        <w:spacing w:before="100" w:beforeAutospacing="1" w:line="240" w:lineRule="auto"/>
        <w:rPr>
          <w:sz w:val="24"/>
          <w:szCs w:val="24"/>
        </w:rPr>
      </w:pPr>
      <w:proofErr w:type="gramStart"/>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B20632" w:rsidRPr="00B20632">
          <w:rPr>
            <w:sz w:val="24"/>
            <w:szCs w:val="24"/>
          </w:rPr>
          <w:t>5.7.2</w:t>
        </w:r>
      </w:fldSimple>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w:t>
      </w:r>
      <w:proofErr w:type="gramEnd"/>
      <w:r w:rsidRPr="00BB1984">
        <w:rPr>
          <w:sz w:val="24"/>
          <w:szCs w:val="24"/>
        </w:rPr>
        <w:t xml:space="preserve"> </w:t>
      </w:r>
      <w:proofErr w:type="gramStart"/>
      <w:r w:rsidRPr="00BB1984">
        <w:rPr>
          <w:sz w:val="24"/>
          <w:szCs w:val="24"/>
        </w:rPr>
        <w:t>Российской Федерации»).</w:t>
      </w:r>
      <w:proofErr w:type="gramEnd"/>
      <w:r w:rsidR="002E7BA2">
        <w:rPr>
          <w:sz w:val="24"/>
          <w:szCs w:val="24"/>
        </w:rPr>
        <w:t xml:space="preserve"> </w:t>
      </w:r>
      <w:r w:rsidR="002E7BA2" w:rsidRPr="00673EDD">
        <w:rPr>
          <w:sz w:val="24"/>
          <w:szCs w:val="24"/>
        </w:rPr>
        <w:t>В случае</w:t>
      </w:r>
      <w:proofErr w:type="gramStart"/>
      <w:r w:rsidR="002E7BA2" w:rsidRPr="00673EDD">
        <w:rPr>
          <w:sz w:val="24"/>
          <w:szCs w:val="24"/>
        </w:rPr>
        <w:t>,</w:t>
      </w:r>
      <w:proofErr w:type="gramEnd"/>
      <w:r w:rsidR="002E7BA2" w:rsidRPr="00673EDD">
        <w:rPr>
          <w:sz w:val="24"/>
          <w:szCs w:val="24"/>
        </w:rPr>
        <w:t xml:space="preserve">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7" w:name="_Ref449017545"/>
      <w:bookmarkStart w:id="2008" w:name="_Toc471823232"/>
      <w:r w:rsidRPr="0088090C">
        <w:rPr>
          <w:sz w:val="24"/>
          <w:szCs w:val="24"/>
        </w:rPr>
        <w:lastRenderedPageBreak/>
        <w:t>Справка о перечне и годовых объемах выполнения аналогичных договоров (форма 8)</w:t>
      </w:r>
      <w:bookmarkEnd w:id="2000"/>
      <w:bookmarkEnd w:id="2001"/>
      <w:bookmarkEnd w:id="2002"/>
      <w:bookmarkEnd w:id="2003"/>
      <w:bookmarkEnd w:id="2004"/>
      <w:bookmarkEnd w:id="2005"/>
      <w:bookmarkEnd w:id="2006"/>
      <w:bookmarkEnd w:id="2007"/>
      <w:bookmarkEnd w:id="2008"/>
    </w:p>
    <w:p w:rsidR="00211593" w:rsidRPr="0088090C" w:rsidRDefault="00211593" w:rsidP="00363FC9">
      <w:pPr>
        <w:pStyle w:val="3"/>
        <w:numPr>
          <w:ilvl w:val="2"/>
          <w:numId w:val="80"/>
        </w:numPr>
        <w:rPr>
          <w:sz w:val="24"/>
          <w:szCs w:val="24"/>
        </w:rPr>
      </w:pPr>
      <w:bookmarkStart w:id="2009" w:name="_Toc98253943"/>
      <w:bookmarkStart w:id="2010" w:name="_Toc157248195"/>
      <w:bookmarkStart w:id="2011" w:name="_Toc157496564"/>
      <w:bookmarkStart w:id="2012" w:name="_Toc158206103"/>
      <w:bookmarkStart w:id="2013" w:name="_Toc164057788"/>
      <w:bookmarkStart w:id="2014" w:name="_Toc164137138"/>
      <w:bookmarkStart w:id="2015" w:name="_Toc164161298"/>
      <w:bookmarkStart w:id="2016" w:name="_Toc165173869"/>
      <w:bookmarkStart w:id="2017" w:name="_Toc439170693"/>
      <w:bookmarkStart w:id="2018" w:name="_Toc439172795"/>
      <w:bookmarkStart w:id="2019" w:name="_Toc439173239"/>
      <w:bookmarkStart w:id="2020" w:name="_Toc439238235"/>
      <w:bookmarkStart w:id="2021" w:name="_Toc439252782"/>
      <w:bookmarkStart w:id="2022" w:name="_Toc439323756"/>
      <w:bookmarkStart w:id="2023" w:name="_Toc440361393"/>
      <w:bookmarkStart w:id="2024" w:name="_Toc440376275"/>
      <w:bookmarkStart w:id="2025" w:name="_Toc440382533"/>
      <w:bookmarkStart w:id="2026" w:name="_Toc440447203"/>
      <w:bookmarkStart w:id="2027" w:name="_Toc440632364"/>
      <w:bookmarkStart w:id="2028" w:name="_Toc440875136"/>
      <w:bookmarkStart w:id="2029" w:name="_Toc441131123"/>
      <w:bookmarkStart w:id="2030" w:name="_Toc441572128"/>
      <w:bookmarkStart w:id="2031" w:name="_Toc441575220"/>
      <w:bookmarkStart w:id="2032" w:name="_Toc442434881"/>
      <w:bookmarkStart w:id="2033" w:name="_Toc442435720"/>
      <w:bookmarkStart w:id="2034" w:name="_Toc462044811"/>
      <w:bookmarkStart w:id="2035" w:name="_Toc462068514"/>
      <w:bookmarkStart w:id="2036" w:name="_Toc463514204"/>
      <w:bookmarkStart w:id="2037" w:name="_Toc469480442"/>
      <w:bookmarkStart w:id="2038" w:name="_Toc471823233"/>
      <w:r w:rsidRPr="0088090C">
        <w:rPr>
          <w:sz w:val="24"/>
          <w:szCs w:val="24"/>
        </w:rPr>
        <w:t>Форма Справки о перечне и годовых объемах выполнения аналогичных договоров</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39" w:name="_Toc98253944"/>
      <w:bookmarkStart w:id="2040" w:name="_Toc157248196"/>
      <w:bookmarkStart w:id="2041" w:name="_Toc157496565"/>
      <w:bookmarkStart w:id="2042" w:name="_Toc158206104"/>
      <w:bookmarkStart w:id="2043" w:name="_Toc164057789"/>
      <w:bookmarkStart w:id="2044" w:name="_Toc164137139"/>
      <w:bookmarkStart w:id="2045" w:name="_Toc164161299"/>
      <w:bookmarkStart w:id="2046" w:name="_Toc165173870"/>
      <w:r>
        <w:rPr>
          <w:szCs w:val="24"/>
        </w:rPr>
        <w:br w:type="page"/>
      </w:r>
    </w:p>
    <w:p w:rsidR="00211593" w:rsidRPr="00874F65" w:rsidRDefault="00211593" w:rsidP="00363FC9">
      <w:pPr>
        <w:pStyle w:val="3"/>
        <w:numPr>
          <w:ilvl w:val="2"/>
          <w:numId w:val="80"/>
        </w:numPr>
        <w:rPr>
          <w:sz w:val="24"/>
          <w:szCs w:val="24"/>
        </w:rPr>
      </w:pPr>
      <w:bookmarkStart w:id="2047" w:name="_Toc439170694"/>
      <w:bookmarkStart w:id="2048" w:name="_Toc439172796"/>
      <w:bookmarkStart w:id="2049" w:name="_Toc439173240"/>
      <w:bookmarkStart w:id="2050" w:name="_Toc439238236"/>
      <w:bookmarkStart w:id="2051" w:name="_Toc439252783"/>
      <w:bookmarkStart w:id="2052" w:name="_Toc439323757"/>
      <w:bookmarkStart w:id="2053" w:name="_Toc440361394"/>
      <w:bookmarkStart w:id="2054" w:name="_Toc440376276"/>
      <w:bookmarkStart w:id="2055" w:name="_Toc440382534"/>
      <w:bookmarkStart w:id="2056" w:name="_Toc440447204"/>
      <w:bookmarkStart w:id="2057" w:name="_Toc440632365"/>
      <w:bookmarkStart w:id="2058" w:name="_Toc440875137"/>
      <w:bookmarkStart w:id="2059" w:name="_Toc441131124"/>
      <w:bookmarkStart w:id="2060" w:name="_Toc441572129"/>
      <w:bookmarkStart w:id="2061" w:name="_Toc441575221"/>
      <w:bookmarkStart w:id="2062" w:name="_Toc442434882"/>
      <w:bookmarkStart w:id="2063" w:name="_Toc442435721"/>
      <w:bookmarkStart w:id="2064" w:name="_Toc462044812"/>
      <w:bookmarkStart w:id="2065" w:name="_Toc462068515"/>
      <w:bookmarkStart w:id="2066" w:name="_Toc463514205"/>
      <w:bookmarkStart w:id="2067" w:name="_Toc469480443"/>
      <w:bookmarkStart w:id="2068" w:name="_Toc471823234"/>
      <w:r w:rsidRPr="00874F65">
        <w:rPr>
          <w:sz w:val="24"/>
          <w:szCs w:val="24"/>
        </w:rPr>
        <w:lastRenderedPageBreak/>
        <w:t>Инструкции по заполнению</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fldSimple w:instr=" REF _Ref440270568 \r \h  \* MERGEFORMAT ">
        <w:r w:rsidR="00B20632">
          <w:t>4</w:t>
        </w:r>
      </w:fldSimple>
      <w:r w:rsidRPr="00602FCE">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69" w:name="_Ref55336389"/>
      <w:bookmarkStart w:id="2070" w:name="_Toc57314677"/>
      <w:bookmarkStart w:id="2071" w:name="_Toc69728991"/>
      <w:bookmarkStart w:id="2072" w:name="_Toc98253945"/>
      <w:bookmarkStart w:id="2073" w:name="_Toc165173871"/>
      <w:bookmarkStart w:id="2074" w:name="_Toc423423675"/>
      <w:bookmarkStart w:id="2075"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6" w:name="_Ref449017552"/>
      <w:bookmarkStart w:id="2077" w:name="_Toc471823235"/>
      <w:r w:rsidRPr="0088090C">
        <w:rPr>
          <w:sz w:val="24"/>
          <w:szCs w:val="24"/>
        </w:rPr>
        <w:lastRenderedPageBreak/>
        <w:t>Справка о материально-технических ресурсах (форма 9)</w:t>
      </w:r>
      <w:bookmarkEnd w:id="2069"/>
      <w:bookmarkEnd w:id="2070"/>
      <w:bookmarkEnd w:id="2071"/>
      <w:bookmarkEnd w:id="2072"/>
      <w:bookmarkEnd w:id="2073"/>
      <w:bookmarkEnd w:id="2074"/>
      <w:bookmarkEnd w:id="2075"/>
      <w:bookmarkEnd w:id="2076"/>
      <w:bookmarkEnd w:id="2077"/>
    </w:p>
    <w:p w:rsidR="00211593" w:rsidRPr="0088090C" w:rsidRDefault="00211593" w:rsidP="00363FC9">
      <w:pPr>
        <w:pStyle w:val="3"/>
        <w:numPr>
          <w:ilvl w:val="2"/>
          <w:numId w:val="80"/>
        </w:numPr>
        <w:rPr>
          <w:sz w:val="24"/>
          <w:szCs w:val="24"/>
        </w:rPr>
      </w:pPr>
      <w:bookmarkStart w:id="2078" w:name="_Toc98253946"/>
      <w:bookmarkStart w:id="2079" w:name="_Toc157248198"/>
      <w:bookmarkStart w:id="2080" w:name="_Toc157496567"/>
      <w:bookmarkStart w:id="2081" w:name="_Toc158206106"/>
      <w:bookmarkStart w:id="2082" w:name="_Toc164057791"/>
      <w:bookmarkStart w:id="2083" w:name="_Toc164137141"/>
      <w:bookmarkStart w:id="2084" w:name="_Toc164161301"/>
      <w:bookmarkStart w:id="2085" w:name="_Toc165173872"/>
      <w:bookmarkStart w:id="2086" w:name="_Toc439170696"/>
      <w:bookmarkStart w:id="2087" w:name="_Toc439172798"/>
      <w:bookmarkStart w:id="2088" w:name="_Toc439173242"/>
      <w:bookmarkStart w:id="2089" w:name="_Toc439238238"/>
      <w:bookmarkStart w:id="2090" w:name="_Toc439252785"/>
      <w:bookmarkStart w:id="2091" w:name="_Toc439323759"/>
      <w:bookmarkStart w:id="2092" w:name="_Toc440361396"/>
      <w:bookmarkStart w:id="2093" w:name="_Toc440376278"/>
      <w:bookmarkStart w:id="2094" w:name="_Toc440382536"/>
      <w:bookmarkStart w:id="2095" w:name="_Toc440447206"/>
      <w:bookmarkStart w:id="2096" w:name="_Toc440632367"/>
      <w:bookmarkStart w:id="2097" w:name="_Toc440875139"/>
      <w:bookmarkStart w:id="2098" w:name="_Toc441131126"/>
      <w:bookmarkStart w:id="2099" w:name="_Toc441572131"/>
      <w:bookmarkStart w:id="2100" w:name="_Toc441575223"/>
      <w:bookmarkStart w:id="2101" w:name="_Toc442434884"/>
      <w:bookmarkStart w:id="2102" w:name="_Toc442435723"/>
      <w:bookmarkStart w:id="2103" w:name="_Toc462044814"/>
      <w:bookmarkStart w:id="2104" w:name="_Toc462068517"/>
      <w:bookmarkStart w:id="2105" w:name="_Toc463514207"/>
      <w:bookmarkStart w:id="2106" w:name="_Toc469480445"/>
      <w:bookmarkStart w:id="2107" w:name="_Toc471823236"/>
      <w:r w:rsidRPr="0088090C">
        <w:rPr>
          <w:sz w:val="24"/>
          <w:szCs w:val="24"/>
        </w:rPr>
        <w:t>Форма Справки о материально-технических ресурсах</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w:t>
            </w:r>
            <w:proofErr w:type="gramStart"/>
            <w:r w:rsidRPr="004D0F20">
              <w:rPr>
                <w:rFonts w:eastAsia="Calibri"/>
                <w:sz w:val="20"/>
              </w:rPr>
              <w:t>с</w:t>
            </w:r>
            <w:proofErr w:type="gram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08" w:name="_Toc98253947"/>
      <w:bookmarkStart w:id="2109" w:name="_Toc157248199"/>
      <w:bookmarkStart w:id="2110" w:name="_Toc157496568"/>
      <w:bookmarkStart w:id="2111" w:name="_Toc158206107"/>
      <w:bookmarkStart w:id="2112" w:name="_Toc164057792"/>
      <w:bookmarkStart w:id="2113" w:name="_Toc164137142"/>
      <w:bookmarkStart w:id="2114" w:name="_Toc164161302"/>
      <w:bookmarkStart w:id="2115"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16" w:name="_Toc439170697"/>
      <w:bookmarkStart w:id="2117" w:name="_Toc439172799"/>
      <w:bookmarkStart w:id="2118" w:name="_Toc439173243"/>
      <w:bookmarkStart w:id="2119" w:name="_Toc439238239"/>
      <w:bookmarkStart w:id="2120" w:name="_Toc439252786"/>
      <w:bookmarkStart w:id="2121" w:name="_Toc439323760"/>
      <w:bookmarkStart w:id="2122" w:name="_Toc440361397"/>
      <w:bookmarkStart w:id="2123" w:name="_Toc440376279"/>
      <w:bookmarkStart w:id="2124" w:name="_Toc440382537"/>
      <w:bookmarkStart w:id="2125" w:name="_Toc440447207"/>
      <w:bookmarkStart w:id="2126" w:name="_Toc440632368"/>
      <w:bookmarkStart w:id="2127" w:name="_Toc440875140"/>
      <w:bookmarkStart w:id="2128" w:name="_Toc441131127"/>
      <w:bookmarkStart w:id="2129" w:name="_Toc441572132"/>
      <w:bookmarkStart w:id="2130" w:name="_Toc441575224"/>
      <w:bookmarkStart w:id="2131" w:name="_Toc442434885"/>
      <w:bookmarkStart w:id="2132" w:name="_Toc442435724"/>
      <w:bookmarkStart w:id="2133" w:name="_Toc462044815"/>
      <w:bookmarkStart w:id="2134" w:name="_Toc462068518"/>
      <w:bookmarkStart w:id="2135" w:name="_Toc463514208"/>
      <w:bookmarkStart w:id="2136" w:name="_Toc469480446"/>
      <w:bookmarkStart w:id="2137" w:name="_Toc471823237"/>
      <w:r w:rsidRPr="0088090C">
        <w:rPr>
          <w:sz w:val="24"/>
          <w:szCs w:val="24"/>
        </w:rPr>
        <w:lastRenderedPageBreak/>
        <w:t>Инструкции по заполнению</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38" w:name="_Ref55336398"/>
      <w:bookmarkStart w:id="2139" w:name="_Toc57314678"/>
      <w:bookmarkStart w:id="2140" w:name="_Toc69728992"/>
      <w:bookmarkStart w:id="2141" w:name="_Toc98253948"/>
      <w:bookmarkStart w:id="2142" w:name="_Toc165173874"/>
      <w:bookmarkStart w:id="2143" w:name="_Toc423423676"/>
      <w:bookmarkStart w:id="2144"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5" w:name="_Ref449017558"/>
      <w:bookmarkStart w:id="2146" w:name="_Toc471823238"/>
      <w:r w:rsidRPr="0088090C">
        <w:rPr>
          <w:sz w:val="24"/>
          <w:szCs w:val="24"/>
        </w:rPr>
        <w:lastRenderedPageBreak/>
        <w:t>Справка о кадровых ресурсах (форма 10)</w:t>
      </w:r>
      <w:bookmarkEnd w:id="2138"/>
      <w:bookmarkEnd w:id="2139"/>
      <w:bookmarkEnd w:id="2140"/>
      <w:bookmarkEnd w:id="2141"/>
      <w:bookmarkEnd w:id="2142"/>
      <w:bookmarkEnd w:id="2143"/>
      <w:bookmarkEnd w:id="2144"/>
      <w:bookmarkEnd w:id="2145"/>
      <w:bookmarkEnd w:id="2146"/>
    </w:p>
    <w:p w:rsidR="00211593" w:rsidRPr="0088090C" w:rsidRDefault="00211593" w:rsidP="00363FC9">
      <w:pPr>
        <w:pStyle w:val="3"/>
        <w:numPr>
          <w:ilvl w:val="2"/>
          <w:numId w:val="80"/>
        </w:numPr>
        <w:rPr>
          <w:sz w:val="24"/>
          <w:szCs w:val="24"/>
        </w:rPr>
      </w:pPr>
      <w:bookmarkStart w:id="2147" w:name="_Toc98253949"/>
      <w:bookmarkStart w:id="2148" w:name="_Toc157248201"/>
      <w:bookmarkStart w:id="2149" w:name="_Toc157496570"/>
      <w:bookmarkStart w:id="2150" w:name="_Toc158206109"/>
      <w:bookmarkStart w:id="2151" w:name="_Toc164057794"/>
      <w:bookmarkStart w:id="2152" w:name="_Toc164137144"/>
      <w:bookmarkStart w:id="2153" w:name="_Toc164161304"/>
      <w:bookmarkStart w:id="2154" w:name="_Toc165173875"/>
      <w:bookmarkStart w:id="2155" w:name="_Toc439170699"/>
      <w:bookmarkStart w:id="2156" w:name="_Toc439172801"/>
      <w:bookmarkStart w:id="2157" w:name="_Toc439173245"/>
      <w:bookmarkStart w:id="2158" w:name="_Toc439238241"/>
      <w:bookmarkStart w:id="2159" w:name="_Toc439252788"/>
      <w:bookmarkStart w:id="2160" w:name="_Toc439323762"/>
      <w:bookmarkStart w:id="2161" w:name="_Toc440361399"/>
      <w:bookmarkStart w:id="2162" w:name="_Toc440376281"/>
      <w:bookmarkStart w:id="2163" w:name="_Toc440382539"/>
      <w:bookmarkStart w:id="2164" w:name="_Toc440447209"/>
      <w:bookmarkStart w:id="2165" w:name="_Toc440632370"/>
      <w:bookmarkStart w:id="2166" w:name="_Toc440875142"/>
      <w:bookmarkStart w:id="2167" w:name="_Toc441131129"/>
      <w:bookmarkStart w:id="2168" w:name="_Toc441572134"/>
      <w:bookmarkStart w:id="2169" w:name="_Toc441575226"/>
      <w:bookmarkStart w:id="2170" w:name="_Toc442434887"/>
      <w:bookmarkStart w:id="2171" w:name="_Toc442435726"/>
      <w:bookmarkStart w:id="2172" w:name="_Toc462044817"/>
      <w:bookmarkStart w:id="2173" w:name="_Toc462068520"/>
      <w:bookmarkStart w:id="2174" w:name="_Toc463514210"/>
      <w:bookmarkStart w:id="2175" w:name="_Toc469480448"/>
      <w:bookmarkStart w:id="2176" w:name="_Toc471823239"/>
      <w:r w:rsidRPr="0088090C">
        <w:rPr>
          <w:sz w:val="24"/>
          <w:szCs w:val="24"/>
        </w:rPr>
        <w:t>Форма Справки о кадровых ресурсах</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77" w:name="_Toc98253950"/>
      <w:bookmarkStart w:id="2178" w:name="_Toc157248202"/>
      <w:bookmarkStart w:id="2179" w:name="_Toc157496571"/>
      <w:bookmarkStart w:id="2180" w:name="_Toc158206110"/>
      <w:bookmarkStart w:id="2181" w:name="_Toc164057795"/>
      <w:bookmarkStart w:id="2182" w:name="_Toc164137145"/>
      <w:bookmarkStart w:id="2183" w:name="_Toc164161305"/>
      <w:bookmarkStart w:id="2184" w:name="_Toc165173876"/>
      <w:r>
        <w:rPr>
          <w:b/>
          <w:szCs w:val="24"/>
        </w:rPr>
        <w:br w:type="page"/>
      </w:r>
    </w:p>
    <w:p w:rsidR="00211593" w:rsidRPr="0088090C" w:rsidRDefault="00211593" w:rsidP="00363FC9">
      <w:pPr>
        <w:pStyle w:val="3"/>
        <w:numPr>
          <w:ilvl w:val="2"/>
          <w:numId w:val="80"/>
        </w:numPr>
        <w:rPr>
          <w:sz w:val="24"/>
          <w:szCs w:val="24"/>
        </w:rPr>
      </w:pPr>
      <w:bookmarkStart w:id="2185" w:name="_Toc439170700"/>
      <w:bookmarkStart w:id="2186" w:name="_Toc439172802"/>
      <w:bookmarkStart w:id="2187" w:name="_Toc439173246"/>
      <w:bookmarkStart w:id="2188" w:name="_Toc439238242"/>
      <w:bookmarkStart w:id="2189" w:name="_Toc439252789"/>
      <w:bookmarkStart w:id="2190" w:name="_Toc439323763"/>
      <w:bookmarkStart w:id="2191" w:name="_Toc440361400"/>
      <w:bookmarkStart w:id="2192" w:name="_Toc440376282"/>
      <w:bookmarkStart w:id="2193" w:name="_Toc440382540"/>
      <w:bookmarkStart w:id="2194" w:name="_Toc440447210"/>
      <w:bookmarkStart w:id="2195" w:name="_Toc440632371"/>
      <w:bookmarkStart w:id="2196" w:name="_Toc440875143"/>
      <w:bookmarkStart w:id="2197" w:name="_Toc441131130"/>
      <w:bookmarkStart w:id="2198" w:name="_Toc441572135"/>
      <w:bookmarkStart w:id="2199" w:name="_Toc441575227"/>
      <w:bookmarkStart w:id="2200" w:name="_Toc442434888"/>
      <w:bookmarkStart w:id="2201" w:name="_Toc442435727"/>
      <w:bookmarkStart w:id="2202" w:name="_Toc462044818"/>
      <w:bookmarkStart w:id="2203" w:name="_Toc462068521"/>
      <w:bookmarkStart w:id="2204" w:name="_Toc463514211"/>
      <w:bookmarkStart w:id="2205" w:name="_Toc469480449"/>
      <w:bookmarkStart w:id="2206" w:name="_Toc471823240"/>
      <w:r w:rsidRPr="0088090C">
        <w:rPr>
          <w:sz w:val="24"/>
          <w:szCs w:val="24"/>
        </w:rPr>
        <w:lastRenderedPageBreak/>
        <w:t>Инструкции по заполнению</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7" w:name="_Toc165173881"/>
      <w:bookmarkStart w:id="2208" w:name="_Ref194749267"/>
      <w:bookmarkStart w:id="2209" w:name="_Toc423423677"/>
      <w:bookmarkStart w:id="2210" w:name="_Ref440271993"/>
      <w:bookmarkStart w:id="2211" w:name="_Ref440274659"/>
      <w:bookmarkStart w:id="2212" w:name="_Toc441131131"/>
      <w:bookmarkStart w:id="2213" w:name="_Toc471823241"/>
      <w:bookmarkStart w:id="2214" w:name="_Ref90381523"/>
      <w:bookmarkStart w:id="2215" w:name="_Toc90385124"/>
      <w:bookmarkStart w:id="2216" w:name="_Ref96861029"/>
      <w:bookmarkStart w:id="2217" w:name="_Toc97651410"/>
      <w:bookmarkStart w:id="2218"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07"/>
      <w:bookmarkEnd w:id="2208"/>
      <w:bookmarkEnd w:id="2209"/>
      <w:bookmarkEnd w:id="2210"/>
      <w:bookmarkEnd w:id="2211"/>
      <w:bookmarkEnd w:id="2212"/>
      <w:bookmarkEnd w:id="2213"/>
    </w:p>
    <w:p w:rsidR="00211593" w:rsidRPr="0088090C" w:rsidRDefault="00211593" w:rsidP="00363FC9">
      <w:pPr>
        <w:pStyle w:val="3"/>
        <w:numPr>
          <w:ilvl w:val="2"/>
          <w:numId w:val="80"/>
        </w:numPr>
        <w:rPr>
          <w:sz w:val="24"/>
          <w:szCs w:val="24"/>
        </w:rPr>
      </w:pPr>
      <w:bookmarkStart w:id="2219" w:name="_Toc97651411"/>
      <w:bookmarkStart w:id="2220" w:name="_Toc98253956"/>
      <w:bookmarkStart w:id="2221" w:name="_Toc157248208"/>
      <w:bookmarkStart w:id="2222" w:name="_Toc157496577"/>
      <w:bookmarkStart w:id="2223" w:name="_Toc158206116"/>
      <w:bookmarkStart w:id="2224" w:name="_Toc164057801"/>
      <w:bookmarkStart w:id="2225" w:name="_Toc164137151"/>
      <w:bookmarkStart w:id="2226" w:name="_Toc164161311"/>
      <w:bookmarkStart w:id="2227" w:name="_Toc165173882"/>
      <w:bookmarkStart w:id="2228" w:name="_Toc439170702"/>
      <w:bookmarkStart w:id="2229" w:name="_Toc439172804"/>
      <w:bookmarkStart w:id="2230" w:name="_Toc439173248"/>
      <w:bookmarkStart w:id="2231" w:name="_Toc439238244"/>
      <w:bookmarkStart w:id="2232" w:name="_Toc439252791"/>
      <w:bookmarkStart w:id="2233" w:name="_Toc439323765"/>
      <w:bookmarkStart w:id="2234" w:name="_Toc440361402"/>
      <w:bookmarkStart w:id="2235" w:name="_Toc440376284"/>
      <w:bookmarkStart w:id="2236" w:name="_Toc440382542"/>
      <w:bookmarkStart w:id="2237" w:name="_Toc440447212"/>
      <w:bookmarkStart w:id="2238" w:name="_Toc440632373"/>
      <w:bookmarkStart w:id="2239" w:name="_Toc440875145"/>
      <w:bookmarkStart w:id="2240" w:name="_Toc441131132"/>
      <w:bookmarkStart w:id="2241" w:name="_Toc441572137"/>
      <w:bookmarkStart w:id="2242" w:name="_Toc441575229"/>
      <w:bookmarkStart w:id="2243" w:name="_Toc442434890"/>
      <w:bookmarkStart w:id="2244" w:name="_Toc442435729"/>
      <w:bookmarkStart w:id="2245" w:name="_Toc462044820"/>
      <w:bookmarkStart w:id="2246" w:name="_Toc462068523"/>
      <w:bookmarkStart w:id="2247" w:name="_Toc463514213"/>
      <w:bookmarkStart w:id="2248" w:name="_Toc469480451"/>
      <w:bookmarkStart w:id="2249" w:name="_Toc471823242"/>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50" w:name="_Toc97651412"/>
      <w:bookmarkStart w:id="2251" w:name="_Toc98253957"/>
      <w:bookmarkStart w:id="2252" w:name="_Toc157248209"/>
      <w:bookmarkStart w:id="2253" w:name="_Toc157496578"/>
      <w:bookmarkStart w:id="2254" w:name="_Toc158206117"/>
      <w:bookmarkStart w:id="2255" w:name="_Toc164057802"/>
      <w:bookmarkStart w:id="2256" w:name="_Toc164137152"/>
      <w:bookmarkStart w:id="2257" w:name="_Toc164161312"/>
      <w:bookmarkStart w:id="2258" w:name="_Toc165173883"/>
      <w:r>
        <w:rPr>
          <w:b/>
          <w:szCs w:val="24"/>
        </w:rPr>
        <w:br w:type="page"/>
      </w:r>
    </w:p>
    <w:p w:rsidR="00211593" w:rsidRPr="0088090C" w:rsidRDefault="00211593" w:rsidP="00363FC9">
      <w:pPr>
        <w:pStyle w:val="3"/>
        <w:numPr>
          <w:ilvl w:val="2"/>
          <w:numId w:val="80"/>
        </w:numPr>
        <w:rPr>
          <w:sz w:val="24"/>
          <w:szCs w:val="24"/>
        </w:rPr>
      </w:pPr>
      <w:bookmarkStart w:id="2259" w:name="_Toc439170703"/>
      <w:bookmarkStart w:id="2260" w:name="_Toc439172805"/>
      <w:bookmarkStart w:id="2261" w:name="_Toc439173249"/>
      <w:bookmarkStart w:id="2262" w:name="_Toc439238245"/>
      <w:bookmarkStart w:id="2263" w:name="_Toc439252792"/>
      <w:bookmarkStart w:id="2264" w:name="_Toc439323766"/>
      <w:bookmarkStart w:id="2265" w:name="_Toc440361403"/>
      <w:bookmarkStart w:id="2266" w:name="_Toc440376285"/>
      <w:bookmarkStart w:id="2267" w:name="_Toc440382543"/>
      <w:bookmarkStart w:id="2268" w:name="_Toc440447213"/>
      <w:bookmarkStart w:id="2269" w:name="_Toc440632374"/>
      <w:bookmarkStart w:id="2270" w:name="_Toc440875146"/>
      <w:bookmarkStart w:id="2271" w:name="_Toc441131133"/>
      <w:bookmarkStart w:id="2272" w:name="_Toc441572138"/>
      <w:bookmarkStart w:id="2273" w:name="_Toc441575230"/>
      <w:bookmarkStart w:id="2274" w:name="_Toc442434891"/>
      <w:bookmarkStart w:id="2275" w:name="_Toc442435730"/>
      <w:bookmarkStart w:id="2276" w:name="_Toc462044821"/>
      <w:bookmarkStart w:id="2277" w:name="_Toc462068524"/>
      <w:bookmarkStart w:id="2278" w:name="_Toc463514214"/>
      <w:bookmarkStart w:id="2279" w:name="_Toc469480452"/>
      <w:bookmarkStart w:id="2280" w:name="_Toc471823243"/>
      <w:r w:rsidRPr="0088090C">
        <w:rPr>
          <w:sz w:val="24"/>
          <w:szCs w:val="24"/>
        </w:rPr>
        <w:lastRenderedPageBreak/>
        <w:t>Инструкции по заполнению</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B20632" w:rsidRPr="00B20632">
          <w:rPr>
            <w:sz w:val="24"/>
            <w:szCs w:val="24"/>
          </w:rPr>
          <w:t>5.1</w:t>
        </w:r>
      </w:fldSimple>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08171A">
        <w:rPr>
          <w:sz w:val="24"/>
          <w:szCs w:val="24"/>
        </w:rPr>
        <w:t>аффилированными</w:t>
      </w:r>
      <w:proofErr w:type="spellEnd"/>
      <w:r w:rsidRPr="0008171A">
        <w:rPr>
          <w:sz w:val="24"/>
          <w:szCs w:val="24"/>
        </w:rPr>
        <w:t xml:space="preserve">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w:t>
      </w:r>
      <w:proofErr w:type="spellStart"/>
      <w:r w:rsidRPr="0008171A">
        <w:rPr>
          <w:rFonts w:eastAsia="Calibri"/>
          <w:sz w:val="24"/>
          <w:szCs w:val="24"/>
          <w:lang w:eastAsia="en-US"/>
        </w:rPr>
        <w:t>аффилированными</w:t>
      </w:r>
      <w:proofErr w:type="spellEnd"/>
      <w:r w:rsidRPr="0008171A">
        <w:rPr>
          <w:rFonts w:eastAsia="Calibri"/>
          <w:sz w:val="24"/>
          <w:szCs w:val="24"/>
          <w:lang w:eastAsia="en-US"/>
        </w:rPr>
        <w:t xml:space="preserve">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214"/>
    <w:bookmarkEnd w:id="2215"/>
    <w:bookmarkEnd w:id="2216"/>
    <w:bookmarkEnd w:id="2217"/>
    <w:bookmarkEnd w:id="2218"/>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81"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82" w:name="_Toc423423680"/>
      <w:bookmarkStart w:id="2283" w:name="_Ref440272035"/>
      <w:bookmarkStart w:id="2284" w:name="_Ref440274733"/>
      <w:bookmarkStart w:id="2285" w:name="_Toc441131134"/>
      <w:bookmarkStart w:id="2286" w:name="_Toc471823244"/>
      <w:r w:rsidRPr="0088090C">
        <w:rPr>
          <w:sz w:val="24"/>
          <w:szCs w:val="24"/>
        </w:rPr>
        <w:lastRenderedPageBreak/>
        <w:t>Информация о собственниках Участника (включая конечных бенефициаров) (форма 12)</w:t>
      </w:r>
      <w:bookmarkEnd w:id="2281"/>
      <w:bookmarkEnd w:id="2282"/>
      <w:bookmarkEnd w:id="2283"/>
      <w:bookmarkEnd w:id="2284"/>
      <w:bookmarkEnd w:id="2285"/>
      <w:bookmarkEnd w:id="2286"/>
    </w:p>
    <w:p w:rsidR="00211593" w:rsidRPr="0088090C" w:rsidRDefault="00211593" w:rsidP="00363FC9">
      <w:pPr>
        <w:pStyle w:val="3"/>
        <w:numPr>
          <w:ilvl w:val="2"/>
          <w:numId w:val="80"/>
        </w:numPr>
        <w:rPr>
          <w:sz w:val="24"/>
          <w:szCs w:val="24"/>
        </w:rPr>
      </w:pPr>
      <w:bookmarkStart w:id="2287" w:name="_Toc343690584"/>
      <w:bookmarkStart w:id="2288" w:name="_Toc372294428"/>
      <w:bookmarkStart w:id="2289" w:name="_Toc379288896"/>
      <w:bookmarkStart w:id="2290" w:name="_Toc384734780"/>
      <w:bookmarkStart w:id="2291" w:name="_Toc396984078"/>
      <w:bookmarkStart w:id="2292" w:name="_Toc423423681"/>
      <w:bookmarkStart w:id="2293" w:name="_Toc439170710"/>
      <w:bookmarkStart w:id="2294" w:name="_Toc439172812"/>
      <w:bookmarkStart w:id="2295" w:name="_Toc439173253"/>
      <w:bookmarkStart w:id="2296" w:name="_Toc439238249"/>
      <w:bookmarkStart w:id="2297" w:name="_Toc439252796"/>
      <w:bookmarkStart w:id="2298" w:name="_Toc439323770"/>
      <w:bookmarkStart w:id="2299" w:name="_Toc440361405"/>
      <w:bookmarkStart w:id="2300" w:name="_Toc440376287"/>
      <w:bookmarkStart w:id="2301" w:name="_Toc440382545"/>
      <w:bookmarkStart w:id="2302" w:name="_Toc440447215"/>
      <w:bookmarkStart w:id="2303" w:name="_Toc440632376"/>
      <w:bookmarkStart w:id="2304" w:name="_Toc440875148"/>
      <w:bookmarkStart w:id="2305" w:name="_Toc441131135"/>
      <w:bookmarkStart w:id="2306" w:name="_Toc441572140"/>
      <w:bookmarkStart w:id="2307" w:name="_Toc441575232"/>
      <w:bookmarkStart w:id="2308" w:name="_Toc442434893"/>
      <w:bookmarkStart w:id="2309" w:name="_Toc442435732"/>
      <w:bookmarkStart w:id="2310" w:name="_Toc462044823"/>
      <w:bookmarkStart w:id="2311" w:name="_Toc462068526"/>
      <w:bookmarkStart w:id="2312" w:name="_Toc463514216"/>
      <w:bookmarkStart w:id="2313" w:name="_Toc469480454"/>
      <w:bookmarkStart w:id="2314" w:name="_Toc471823245"/>
      <w:r w:rsidRPr="0088090C">
        <w:rPr>
          <w:sz w:val="24"/>
          <w:szCs w:val="24"/>
        </w:rPr>
        <w:t>Форма информации о собственниках Участника (включая конечных бенефициаров)</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w:t>
            </w:r>
            <w:proofErr w:type="gramStart"/>
            <w:r w:rsidRPr="00E87023">
              <w:rPr>
                <w:b/>
                <w:color w:val="000000"/>
                <w:sz w:val="16"/>
                <w:szCs w:val="16"/>
              </w:rPr>
              <w:t>.л</w:t>
            </w:r>
            <w:proofErr w:type="gramEnd"/>
            <w:r w:rsidRPr="00E87023">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15" w:name="_Toc343690585"/>
      <w:bookmarkStart w:id="2316" w:name="_Toc372294429"/>
      <w:bookmarkStart w:id="2317" w:name="_Toc379288897"/>
      <w:bookmarkStart w:id="2318" w:name="_Toc384734781"/>
      <w:bookmarkStart w:id="2319" w:name="_Toc396984079"/>
      <w:bookmarkStart w:id="2320" w:name="_Toc423423682"/>
      <w:bookmarkStart w:id="2321" w:name="_Toc439170711"/>
      <w:bookmarkStart w:id="2322" w:name="_Toc439172813"/>
      <w:bookmarkStart w:id="2323" w:name="_Toc439173254"/>
      <w:bookmarkStart w:id="2324" w:name="_Toc439238250"/>
      <w:bookmarkStart w:id="2325" w:name="_Toc439252797"/>
      <w:bookmarkStart w:id="2326" w:name="_Toc439323771"/>
      <w:bookmarkStart w:id="2327" w:name="_Toc440361406"/>
      <w:bookmarkStart w:id="2328" w:name="_Toc440376288"/>
      <w:bookmarkStart w:id="2329" w:name="_Toc440382546"/>
      <w:bookmarkStart w:id="2330" w:name="_Toc440447216"/>
      <w:bookmarkStart w:id="2331" w:name="_Toc440632377"/>
      <w:bookmarkStart w:id="2332" w:name="_Toc440875149"/>
      <w:bookmarkStart w:id="2333" w:name="_Toc441131136"/>
      <w:bookmarkStart w:id="2334" w:name="_Toc441572141"/>
      <w:bookmarkStart w:id="2335" w:name="_Toc441575233"/>
      <w:bookmarkStart w:id="2336" w:name="_Toc442434894"/>
      <w:bookmarkStart w:id="2337" w:name="_Toc442435733"/>
      <w:bookmarkStart w:id="2338" w:name="_Toc462044824"/>
      <w:bookmarkStart w:id="2339" w:name="_Toc462068527"/>
      <w:bookmarkStart w:id="2340" w:name="_Toc463514217"/>
      <w:bookmarkStart w:id="2341" w:name="_Toc469480455"/>
      <w:bookmarkStart w:id="2342" w:name="_Toc471823246"/>
      <w:r w:rsidRPr="0088090C">
        <w:rPr>
          <w:sz w:val="24"/>
          <w:szCs w:val="24"/>
        </w:rPr>
        <w:lastRenderedPageBreak/>
        <w:t>Инструкции по заполнению</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43"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4" w:name="_Toc423423683"/>
      <w:bookmarkStart w:id="2345" w:name="_Ref440272051"/>
      <w:bookmarkStart w:id="2346" w:name="_Ref440274744"/>
      <w:bookmarkStart w:id="2347" w:name="_Toc441131137"/>
      <w:bookmarkStart w:id="2348" w:name="_Toc471823247"/>
      <w:r w:rsidRPr="00874F65">
        <w:rPr>
          <w:sz w:val="24"/>
          <w:szCs w:val="24"/>
        </w:rPr>
        <w:lastRenderedPageBreak/>
        <w:t>Согласие на обработку персональных данных (форма 13)</w:t>
      </w:r>
      <w:bookmarkEnd w:id="2343"/>
      <w:bookmarkEnd w:id="2344"/>
      <w:bookmarkEnd w:id="2345"/>
      <w:bookmarkEnd w:id="2346"/>
      <w:bookmarkEnd w:id="2347"/>
      <w:bookmarkEnd w:id="2348"/>
    </w:p>
    <w:p w:rsidR="00211593" w:rsidRPr="00874F65" w:rsidRDefault="00211593" w:rsidP="00363FC9">
      <w:pPr>
        <w:pStyle w:val="3"/>
        <w:numPr>
          <w:ilvl w:val="2"/>
          <w:numId w:val="80"/>
        </w:numPr>
        <w:rPr>
          <w:sz w:val="24"/>
          <w:szCs w:val="24"/>
        </w:rPr>
      </w:pPr>
      <w:bookmarkStart w:id="2349" w:name="_Toc343690587"/>
      <w:bookmarkStart w:id="2350" w:name="_Toc372294431"/>
      <w:bookmarkStart w:id="2351" w:name="_Toc379288899"/>
      <w:bookmarkStart w:id="2352" w:name="_Toc384734783"/>
      <w:bookmarkStart w:id="2353" w:name="_Toc396984081"/>
      <w:bookmarkStart w:id="2354" w:name="_Toc423423684"/>
      <w:bookmarkStart w:id="2355" w:name="_Toc439170713"/>
      <w:bookmarkStart w:id="2356" w:name="_Toc439172815"/>
      <w:bookmarkStart w:id="2357" w:name="_Toc439173256"/>
      <w:bookmarkStart w:id="2358" w:name="_Toc439238252"/>
      <w:bookmarkStart w:id="2359" w:name="_Toc439252799"/>
      <w:bookmarkStart w:id="2360" w:name="_Toc439323773"/>
      <w:bookmarkStart w:id="2361" w:name="_Toc440361408"/>
      <w:bookmarkStart w:id="2362" w:name="_Toc440376290"/>
      <w:bookmarkStart w:id="2363" w:name="_Toc440382548"/>
      <w:bookmarkStart w:id="2364" w:name="_Toc440447218"/>
      <w:bookmarkStart w:id="2365" w:name="_Toc440632379"/>
      <w:bookmarkStart w:id="2366" w:name="_Toc440875151"/>
      <w:bookmarkStart w:id="2367" w:name="_Toc441131138"/>
      <w:bookmarkStart w:id="2368" w:name="_Toc441572143"/>
      <w:bookmarkStart w:id="2369" w:name="_Toc441575235"/>
      <w:bookmarkStart w:id="2370" w:name="_Toc442434896"/>
      <w:bookmarkStart w:id="2371" w:name="_Toc442435735"/>
      <w:bookmarkStart w:id="2372" w:name="_Toc462044826"/>
      <w:bookmarkStart w:id="2373" w:name="_Toc462068529"/>
      <w:bookmarkStart w:id="2374" w:name="_Toc463514219"/>
      <w:bookmarkStart w:id="2375" w:name="_Toc469480457"/>
      <w:bookmarkStart w:id="2376" w:name="_Toc471823248"/>
      <w:r w:rsidRPr="00874F65">
        <w:rPr>
          <w:sz w:val="24"/>
          <w:szCs w:val="24"/>
        </w:rPr>
        <w:t xml:space="preserve">Форма </w:t>
      </w:r>
      <w:bookmarkEnd w:id="2349"/>
      <w:bookmarkEnd w:id="2350"/>
      <w:bookmarkEnd w:id="2351"/>
      <w:bookmarkEnd w:id="2352"/>
      <w:bookmarkEnd w:id="2353"/>
      <w:bookmarkEnd w:id="2354"/>
      <w:bookmarkEnd w:id="2355"/>
      <w:bookmarkEnd w:id="2356"/>
      <w:bookmarkEnd w:id="2357"/>
      <w:bookmarkEnd w:id="2358"/>
      <w:bookmarkEnd w:id="2359"/>
      <w:r w:rsidRPr="00874F65">
        <w:rPr>
          <w:sz w:val="24"/>
          <w:szCs w:val="24"/>
        </w:rPr>
        <w:t>Согласия на обработку персональных данных</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77" w:name="_Toc441572144"/>
      <w:bookmarkStart w:id="2378" w:name="_Toc441575236"/>
      <w:bookmarkStart w:id="2379" w:name="_Toc442434897"/>
      <w:bookmarkStart w:id="2380" w:name="_Toc442435736"/>
      <w:bookmarkStart w:id="2381" w:name="_Toc462044827"/>
      <w:bookmarkStart w:id="2382" w:name="_Toc462068530"/>
      <w:bookmarkStart w:id="2383" w:name="_Toc463514220"/>
      <w:bookmarkStart w:id="2384" w:name="_Toc469480458"/>
      <w:bookmarkStart w:id="2385" w:name="_Toc471823249"/>
      <w:r w:rsidRPr="0008171A">
        <w:rPr>
          <w:b/>
          <w:sz w:val="26"/>
          <w:szCs w:val="26"/>
        </w:rPr>
        <w:t>Согласие на обработку персональных данных</w:t>
      </w:r>
      <w:bookmarkEnd w:id="2377"/>
      <w:bookmarkEnd w:id="2378"/>
      <w:bookmarkEnd w:id="2379"/>
      <w:bookmarkEnd w:id="2380"/>
      <w:bookmarkEnd w:id="2381"/>
      <w:bookmarkEnd w:id="2382"/>
      <w:bookmarkEnd w:id="2383"/>
      <w:bookmarkEnd w:id="2384"/>
      <w:bookmarkEnd w:id="2385"/>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86" w:name="_Toc439252801"/>
      <w:bookmarkStart w:id="2387" w:name="_Toc439323774"/>
      <w:bookmarkStart w:id="2388" w:name="_Toc440361409"/>
      <w:bookmarkStart w:id="2389" w:name="_Toc440376291"/>
      <w:bookmarkStart w:id="2390" w:name="_Toc440382549"/>
      <w:bookmarkStart w:id="2391" w:name="_Toc440447219"/>
      <w:bookmarkStart w:id="2392" w:name="_Toc440632380"/>
      <w:bookmarkStart w:id="2393" w:name="_Toc440875152"/>
      <w:bookmarkStart w:id="2394" w:name="_Toc441131139"/>
      <w:bookmarkStart w:id="2395" w:name="_Toc441572145"/>
      <w:bookmarkStart w:id="2396" w:name="_Toc441575237"/>
      <w:bookmarkStart w:id="2397" w:name="_Toc442434898"/>
      <w:bookmarkStart w:id="2398" w:name="_Toc442435737"/>
      <w:bookmarkStart w:id="2399" w:name="_Toc462044828"/>
      <w:bookmarkStart w:id="2400" w:name="_Toc462068531"/>
      <w:bookmarkStart w:id="2401" w:name="_Toc463514221"/>
      <w:bookmarkStart w:id="2402" w:name="_Toc469480459"/>
      <w:bookmarkStart w:id="2403" w:name="_Toc471823250"/>
      <w:r w:rsidRPr="0088090C">
        <w:rPr>
          <w:sz w:val="24"/>
          <w:szCs w:val="24"/>
        </w:rPr>
        <w:lastRenderedPageBreak/>
        <w:t>Инструкции по заполнению</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04" w:name="_Toc462044829"/>
      <w:bookmarkStart w:id="2405" w:name="_Toc462068532"/>
      <w:bookmarkStart w:id="2406" w:name="_Toc463514222"/>
      <w:bookmarkStart w:id="2407" w:name="_Toc469480460"/>
      <w:bookmarkStart w:id="2408" w:name="_Toc471823251"/>
      <w:r w:rsidRPr="00602FCE">
        <w:rPr>
          <w:bCs w:val="0"/>
          <w:sz w:val="24"/>
          <w:szCs w:val="24"/>
        </w:rPr>
        <w:lastRenderedPageBreak/>
        <w:t>Форма Согласия на обработку персональных данных</w:t>
      </w:r>
      <w:bookmarkEnd w:id="2404"/>
      <w:bookmarkEnd w:id="2405"/>
      <w:bookmarkEnd w:id="2406"/>
      <w:bookmarkEnd w:id="2407"/>
      <w:bookmarkEnd w:id="2408"/>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09" w:name="_Toc462044830"/>
      <w:bookmarkStart w:id="2410" w:name="_Toc462068533"/>
      <w:bookmarkStart w:id="2411" w:name="_Toc463514223"/>
      <w:bookmarkStart w:id="2412" w:name="_Toc469480461"/>
      <w:bookmarkStart w:id="2413" w:name="_Toc471823252"/>
      <w:r w:rsidRPr="0008171A">
        <w:rPr>
          <w:b/>
          <w:szCs w:val="24"/>
        </w:rPr>
        <w:t>Согласие на обработку персональных данных</w:t>
      </w:r>
      <w:bookmarkEnd w:id="2409"/>
      <w:bookmarkEnd w:id="2410"/>
      <w:bookmarkEnd w:id="2411"/>
      <w:bookmarkEnd w:id="2412"/>
      <w:bookmarkEnd w:id="2413"/>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14" w:name="_Toc462044831"/>
      <w:bookmarkStart w:id="2415" w:name="_Toc462068534"/>
      <w:bookmarkStart w:id="2416" w:name="_Toc463514224"/>
      <w:bookmarkStart w:id="2417" w:name="_Toc469480462"/>
      <w:bookmarkStart w:id="2418" w:name="_Toc471823253"/>
      <w:r w:rsidRPr="0008171A">
        <w:rPr>
          <w:bCs w:val="0"/>
          <w:sz w:val="24"/>
          <w:szCs w:val="24"/>
        </w:rPr>
        <w:lastRenderedPageBreak/>
        <w:t>Инструкции по заполнению</w:t>
      </w:r>
      <w:bookmarkEnd w:id="2414"/>
      <w:bookmarkEnd w:id="2415"/>
      <w:bookmarkEnd w:id="2416"/>
      <w:bookmarkEnd w:id="2417"/>
      <w:bookmarkEnd w:id="2418"/>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19" w:name="_Ref440272256"/>
      <w:bookmarkStart w:id="2420" w:name="_Ref440272678"/>
      <w:bookmarkStart w:id="2421" w:name="_Ref440274944"/>
      <w:bookmarkStart w:id="2422" w:name="_Toc441131140"/>
      <w:bookmarkStart w:id="2423" w:name="_Toc471823254"/>
      <w:r w:rsidRPr="0088090C">
        <w:rPr>
          <w:sz w:val="24"/>
          <w:szCs w:val="24"/>
        </w:rPr>
        <w:lastRenderedPageBreak/>
        <w:t>Соглашение о неустойке (форма 14)</w:t>
      </w:r>
      <w:bookmarkEnd w:id="2419"/>
      <w:bookmarkEnd w:id="2420"/>
      <w:bookmarkEnd w:id="2421"/>
      <w:bookmarkEnd w:id="2422"/>
      <w:bookmarkEnd w:id="2423"/>
    </w:p>
    <w:p w:rsidR="00211593" w:rsidRPr="0088090C" w:rsidRDefault="00211593" w:rsidP="00363FC9">
      <w:pPr>
        <w:pStyle w:val="3"/>
        <w:numPr>
          <w:ilvl w:val="2"/>
          <w:numId w:val="80"/>
        </w:numPr>
        <w:rPr>
          <w:sz w:val="24"/>
          <w:szCs w:val="24"/>
        </w:rPr>
      </w:pPr>
      <w:bookmarkStart w:id="2424" w:name="_Toc439170715"/>
      <w:bookmarkStart w:id="2425" w:name="_Toc439172817"/>
      <w:bookmarkStart w:id="2426" w:name="_Toc439173259"/>
      <w:bookmarkStart w:id="2427" w:name="_Toc439238255"/>
      <w:bookmarkStart w:id="2428" w:name="_Toc439252803"/>
      <w:bookmarkStart w:id="2429" w:name="_Toc439323776"/>
      <w:bookmarkStart w:id="2430" w:name="_Toc440361411"/>
      <w:bookmarkStart w:id="2431" w:name="_Toc440376293"/>
      <w:bookmarkStart w:id="2432" w:name="_Toc440382551"/>
      <w:bookmarkStart w:id="2433" w:name="_Toc440447221"/>
      <w:bookmarkStart w:id="2434" w:name="_Toc440632382"/>
      <w:bookmarkStart w:id="2435" w:name="_Toc440875154"/>
      <w:bookmarkStart w:id="2436" w:name="_Toc441131141"/>
      <w:bookmarkStart w:id="2437" w:name="_Toc441572147"/>
      <w:bookmarkStart w:id="2438" w:name="_Toc441575239"/>
      <w:bookmarkStart w:id="2439" w:name="_Toc442434900"/>
      <w:bookmarkStart w:id="2440" w:name="_Toc442435739"/>
      <w:bookmarkStart w:id="2441" w:name="_Toc462044833"/>
      <w:bookmarkStart w:id="2442" w:name="_Toc462068536"/>
      <w:bookmarkStart w:id="2443" w:name="_Toc463514226"/>
      <w:bookmarkStart w:id="2444" w:name="_Toc469480464"/>
      <w:bookmarkStart w:id="2445" w:name="_Toc471823255"/>
      <w:r w:rsidRPr="0088090C">
        <w:rPr>
          <w:sz w:val="24"/>
          <w:szCs w:val="24"/>
        </w:rPr>
        <w:t>Форма соглашения о неустойке</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B20632" w:rsidRPr="00B20632">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w:t>
      </w:r>
      <w:proofErr w:type="gramStart"/>
      <w:r w:rsidRPr="00735667">
        <w:rPr>
          <w:szCs w:val="24"/>
        </w:rPr>
        <w:t xml:space="preserve">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roofErr w:type="gramEnd"/>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A30DDB">
        <w:rPr>
          <w:vertAlign w:val="subscript"/>
        </w:rPr>
        <w:fldChar w:fldCharType="begin"/>
      </w:r>
      <w:r>
        <w:rPr>
          <w:vertAlign w:val="subscript"/>
        </w:rPr>
        <w:instrText xml:space="preserve"> REF _Ref303323780 \r \h </w:instrText>
      </w:r>
      <w:r w:rsidR="00A30DDB">
        <w:rPr>
          <w:vertAlign w:val="subscript"/>
        </w:rPr>
      </w:r>
      <w:r w:rsidR="00A30DDB">
        <w:rPr>
          <w:vertAlign w:val="subscript"/>
        </w:rPr>
        <w:fldChar w:fldCharType="separate"/>
      </w:r>
      <w:r w:rsidR="00B20632">
        <w:rPr>
          <w:vertAlign w:val="subscript"/>
        </w:rPr>
        <w:t>1.1.4</w:t>
      </w:r>
      <w:r w:rsidR="00A30DDB">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proofErr w:type="gramStart"/>
      <w:r w:rsidRPr="00EA1723">
        <w:rPr>
          <w:szCs w:val="24"/>
        </w:rPr>
        <w:t>установили и согласились</w:t>
      </w:r>
      <w:proofErr w:type="gramEnd"/>
      <w:r w:rsidRPr="00EA1723">
        <w:rPr>
          <w:szCs w:val="24"/>
        </w:rPr>
        <w:t xml:space="preserve">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46" w:name="_Toc439170716"/>
      <w:bookmarkStart w:id="2447" w:name="_Toc439172818"/>
      <w:bookmarkStart w:id="2448" w:name="_Toc439173260"/>
      <w:bookmarkStart w:id="2449" w:name="_Toc439238256"/>
      <w:bookmarkStart w:id="2450" w:name="_Toc439252804"/>
      <w:bookmarkStart w:id="2451" w:name="_Toc439323777"/>
      <w:bookmarkStart w:id="2452" w:name="_Toc440361412"/>
      <w:bookmarkStart w:id="2453" w:name="_Toc440376294"/>
      <w:bookmarkStart w:id="2454" w:name="_Toc440382552"/>
      <w:bookmarkStart w:id="2455" w:name="_Toc440447222"/>
      <w:bookmarkStart w:id="2456" w:name="_Toc440632383"/>
      <w:bookmarkStart w:id="2457" w:name="_Toc440875155"/>
      <w:bookmarkStart w:id="2458" w:name="_Toc441131142"/>
      <w:bookmarkStart w:id="2459" w:name="_Toc441572148"/>
      <w:bookmarkStart w:id="2460" w:name="_Toc441575240"/>
      <w:bookmarkStart w:id="2461" w:name="_Toc442434901"/>
      <w:bookmarkStart w:id="2462" w:name="_Toc442435740"/>
      <w:bookmarkStart w:id="2463" w:name="_Toc462044834"/>
      <w:bookmarkStart w:id="2464" w:name="_Toc462068537"/>
      <w:bookmarkStart w:id="2465" w:name="_Toc463514227"/>
      <w:bookmarkStart w:id="2466" w:name="_Toc469480465"/>
      <w:bookmarkStart w:id="2467" w:name="_Toc471823256"/>
      <w:r w:rsidRPr="0088090C">
        <w:rPr>
          <w:sz w:val="24"/>
          <w:szCs w:val="24"/>
        </w:rPr>
        <w:lastRenderedPageBreak/>
        <w:t>Инструкции по заполнению</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68" w:name="_Ref440272274"/>
      <w:bookmarkStart w:id="2469" w:name="_Ref440274756"/>
      <w:bookmarkStart w:id="2470"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1" w:name="_Ref462067305"/>
      <w:bookmarkStart w:id="2472"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71"/>
      <w:bookmarkEnd w:id="2472"/>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3" w:name="_Toc462068539"/>
      <w:bookmarkStart w:id="2474" w:name="_Toc463514229"/>
      <w:bookmarkStart w:id="2475" w:name="_Toc469480467"/>
      <w:bookmarkStart w:id="2476" w:name="_Toc471823258"/>
      <w:r w:rsidRPr="00CC5A3A">
        <w:rPr>
          <w:sz w:val="24"/>
          <w:szCs w:val="24"/>
        </w:rPr>
        <w:t>Форма Расписки  сдачи-приемки соглашения о неустойке</w:t>
      </w:r>
      <w:bookmarkEnd w:id="2473"/>
      <w:bookmarkEnd w:id="2474"/>
      <w:bookmarkEnd w:id="2475"/>
      <w:bookmarkEnd w:id="2476"/>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77" w:name="_Toc462068540"/>
      <w:bookmarkStart w:id="2478" w:name="_Toc463514230"/>
      <w:bookmarkStart w:id="2479" w:name="_Toc469480468"/>
      <w:bookmarkStart w:id="2480" w:name="_Toc471823259"/>
      <w:r w:rsidRPr="00CC5A3A">
        <w:rPr>
          <w:sz w:val="24"/>
          <w:szCs w:val="24"/>
        </w:rPr>
        <w:lastRenderedPageBreak/>
        <w:t>Инструкции по заполнению</w:t>
      </w:r>
      <w:bookmarkEnd w:id="2477"/>
      <w:bookmarkEnd w:id="2478"/>
      <w:bookmarkEnd w:id="2479"/>
      <w:bookmarkEnd w:id="2480"/>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1" w:name="_Ref462068049"/>
      <w:bookmarkStart w:id="2482"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68"/>
      <w:bookmarkEnd w:id="2469"/>
      <w:bookmarkEnd w:id="2470"/>
      <w:bookmarkEnd w:id="2481"/>
      <w:bookmarkEnd w:id="2482"/>
    </w:p>
    <w:p w:rsidR="00211593" w:rsidRPr="0088090C" w:rsidRDefault="00211593" w:rsidP="00363FC9">
      <w:pPr>
        <w:pStyle w:val="3"/>
        <w:numPr>
          <w:ilvl w:val="2"/>
          <w:numId w:val="80"/>
        </w:numPr>
        <w:rPr>
          <w:sz w:val="24"/>
          <w:szCs w:val="24"/>
        </w:rPr>
      </w:pPr>
      <w:bookmarkStart w:id="2483" w:name="_Toc439170718"/>
      <w:bookmarkStart w:id="2484" w:name="_Toc439172820"/>
      <w:bookmarkStart w:id="2485" w:name="_Toc439173262"/>
      <w:bookmarkStart w:id="2486" w:name="_Toc439238258"/>
      <w:bookmarkStart w:id="2487" w:name="_Toc439252806"/>
      <w:bookmarkStart w:id="2488" w:name="_Toc439323779"/>
      <w:bookmarkStart w:id="2489" w:name="_Toc440361414"/>
      <w:bookmarkStart w:id="2490" w:name="_Toc440376296"/>
      <w:bookmarkStart w:id="2491" w:name="_Toc440382554"/>
      <w:bookmarkStart w:id="2492" w:name="_Toc440447224"/>
      <w:bookmarkStart w:id="2493" w:name="_Toc440632385"/>
      <w:bookmarkStart w:id="2494" w:name="_Toc440875157"/>
      <w:bookmarkStart w:id="2495" w:name="_Toc441131144"/>
      <w:bookmarkStart w:id="2496" w:name="_Toc441572150"/>
      <w:bookmarkStart w:id="2497" w:name="_Toc441575242"/>
      <w:bookmarkStart w:id="2498" w:name="_Toc442434903"/>
      <w:bookmarkStart w:id="2499" w:name="_Toc442435742"/>
      <w:bookmarkStart w:id="2500" w:name="_Toc462044836"/>
      <w:bookmarkStart w:id="2501" w:name="_Toc462068542"/>
      <w:bookmarkStart w:id="2502" w:name="_Toc463514232"/>
      <w:bookmarkStart w:id="2503" w:name="_Toc469480470"/>
      <w:bookmarkStart w:id="2504" w:name="_Toc471823261"/>
      <w:r w:rsidRPr="0088090C">
        <w:rPr>
          <w:sz w:val="24"/>
          <w:szCs w:val="24"/>
        </w:rPr>
        <w:t xml:space="preserve">Форма </w:t>
      </w:r>
      <w:bookmarkEnd w:id="2483"/>
      <w:r w:rsidRPr="0088090C">
        <w:rPr>
          <w:sz w:val="24"/>
          <w:szCs w:val="24"/>
        </w:rPr>
        <w:t>согласия Участника налоговым органам на разглашение сведений, составляющих налоговую тайну</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05" w:name="_Toc300142269"/>
      <w:bookmarkStart w:id="2506" w:name="_Toc441572151"/>
      <w:bookmarkStart w:id="2507" w:name="_Toc441575243"/>
      <w:bookmarkStart w:id="2508" w:name="_Toc442434904"/>
      <w:bookmarkStart w:id="2509" w:name="_Toc442435743"/>
      <w:bookmarkStart w:id="2510" w:name="_Toc462044837"/>
      <w:bookmarkStart w:id="2511" w:name="_Toc462068543"/>
      <w:bookmarkStart w:id="2512" w:name="_Toc463514233"/>
      <w:bookmarkStart w:id="2513" w:name="_Toc469480471"/>
      <w:bookmarkStart w:id="2514" w:name="_Toc471823262"/>
      <w:bookmarkStart w:id="2515" w:name="_Toc309735391"/>
      <w:bookmarkStart w:id="2516" w:name="_Toc309985625"/>
      <w:r w:rsidRPr="007857E5">
        <w:rPr>
          <w:b/>
          <w:snapToGrid w:val="0"/>
          <w:szCs w:val="24"/>
        </w:rPr>
        <w:t>Согласие Участника налоговым органам на разглашение сведений, составляющих налоговую тайну</w:t>
      </w:r>
      <w:bookmarkEnd w:id="2505"/>
      <w:bookmarkEnd w:id="2506"/>
      <w:bookmarkEnd w:id="2507"/>
      <w:bookmarkEnd w:id="2508"/>
      <w:bookmarkEnd w:id="2509"/>
      <w:bookmarkEnd w:id="2510"/>
      <w:bookmarkEnd w:id="2511"/>
      <w:bookmarkEnd w:id="2512"/>
      <w:bookmarkEnd w:id="2513"/>
      <w:bookmarkEnd w:id="2514"/>
      <w:r w:rsidRPr="007857E5">
        <w:rPr>
          <w:b/>
          <w:snapToGrid w:val="0"/>
          <w:szCs w:val="24"/>
        </w:rPr>
        <w:t xml:space="preserve"> </w:t>
      </w:r>
      <w:bookmarkEnd w:id="2515"/>
      <w:bookmarkEnd w:id="2516"/>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17" w:name="_Toc439170719"/>
      <w:bookmarkStart w:id="2518" w:name="_Toc439172821"/>
      <w:bookmarkStart w:id="2519" w:name="_Toc439173263"/>
      <w:bookmarkStart w:id="2520" w:name="_Toc439238259"/>
      <w:bookmarkStart w:id="2521" w:name="_Toc439252807"/>
      <w:bookmarkStart w:id="2522" w:name="_Toc439323780"/>
      <w:bookmarkStart w:id="2523" w:name="_Toc440361415"/>
      <w:bookmarkStart w:id="2524" w:name="_Toc440376297"/>
      <w:bookmarkStart w:id="2525" w:name="_Toc440382555"/>
      <w:bookmarkStart w:id="2526" w:name="_Toc440447225"/>
      <w:bookmarkStart w:id="2527" w:name="_Toc440632386"/>
      <w:bookmarkStart w:id="2528" w:name="_Toc440875158"/>
      <w:bookmarkStart w:id="2529" w:name="_Toc441131145"/>
      <w:bookmarkStart w:id="2530" w:name="_Toc441572152"/>
      <w:bookmarkStart w:id="2531" w:name="_Toc441575244"/>
      <w:bookmarkStart w:id="2532" w:name="_Toc442434905"/>
      <w:bookmarkStart w:id="2533" w:name="_Toc442435744"/>
      <w:bookmarkStart w:id="2534" w:name="_Toc462044838"/>
      <w:bookmarkStart w:id="2535" w:name="_Toc462068544"/>
      <w:bookmarkStart w:id="2536" w:name="_Toc463514234"/>
      <w:bookmarkStart w:id="2537" w:name="_Toc469480472"/>
      <w:bookmarkStart w:id="2538" w:name="_Toc471823263"/>
      <w:r w:rsidRPr="0088090C">
        <w:rPr>
          <w:sz w:val="24"/>
          <w:szCs w:val="24"/>
        </w:rPr>
        <w:lastRenderedPageBreak/>
        <w:t>Инструкции по заполнению</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39" w:name="_Ref93268095"/>
      <w:bookmarkStart w:id="2540" w:name="_Ref93268099"/>
      <w:bookmarkStart w:id="2541" w:name="_Toc98253958"/>
      <w:bookmarkStart w:id="2542" w:name="_Toc165173884"/>
      <w:bookmarkStart w:id="2543" w:name="_Toc423423678"/>
      <w:bookmarkStart w:id="2544" w:name="_Ref440272510"/>
      <w:bookmarkStart w:id="2545" w:name="_Ref440274961"/>
      <w:bookmarkStart w:id="2546" w:name="_Ref90381141"/>
      <w:bookmarkStart w:id="2547" w:name="_Toc90385121"/>
      <w:bookmarkStart w:id="2548" w:name="_Toc98253952"/>
      <w:bookmarkStart w:id="2549" w:name="_Toc165173878"/>
      <w:bookmarkStart w:id="2550" w:name="_Toc423427449"/>
      <w:bookmarkStart w:id="2551" w:name="_Toc441131146"/>
      <w:bookmarkStart w:id="2552"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53" w:name="_Toc90385125"/>
      <w:bookmarkStart w:id="2554" w:name="_Toc439170705"/>
      <w:bookmarkStart w:id="2555" w:name="_Toc439172807"/>
      <w:bookmarkStart w:id="2556" w:name="_Toc439173268"/>
      <w:bookmarkStart w:id="2557" w:name="_Toc439238264"/>
      <w:bookmarkStart w:id="2558" w:name="_Toc439252812"/>
      <w:bookmarkStart w:id="2559" w:name="_Toc439323785"/>
      <w:bookmarkStart w:id="2560" w:name="_Toc440361420"/>
      <w:bookmarkStart w:id="2561" w:name="_Toc440376302"/>
      <w:bookmarkStart w:id="2562" w:name="_Toc440382560"/>
      <w:bookmarkStart w:id="2563" w:name="_Toc440447230"/>
      <w:bookmarkStart w:id="2564" w:name="_Toc440632391"/>
      <w:bookmarkStart w:id="2565" w:name="_Toc440875160"/>
      <w:bookmarkStart w:id="2566" w:name="_Toc441131147"/>
      <w:bookmarkStart w:id="2567" w:name="_Toc441572154"/>
      <w:bookmarkStart w:id="2568" w:name="_Toc441575246"/>
      <w:bookmarkStart w:id="2569" w:name="_Toc442434907"/>
      <w:bookmarkStart w:id="2570" w:name="_Toc442435746"/>
      <w:bookmarkStart w:id="2571" w:name="_Toc462044840"/>
      <w:bookmarkStart w:id="2572" w:name="_Toc462068546"/>
      <w:bookmarkStart w:id="2573" w:name="_Toc463514236"/>
      <w:bookmarkStart w:id="2574" w:name="_Toc469480474"/>
      <w:bookmarkStart w:id="2575" w:name="_Toc471823265"/>
      <w:r w:rsidRPr="0088090C">
        <w:rPr>
          <w:sz w:val="24"/>
          <w:szCs w:val="24"/>
        </w:rPr>
        <w:t xml:space="preserve">Форма </w:t>
      </w:r>
      <w:bookmarkEnd w:id="2553"/>
      <w:bookmarkEnd w:id="2554"/>
      <w:bookmarkEnd w:id="2555"/>
      <w:bookmarkEnd w:id="2556"/>
      <w:bookmarkEnd w:id="2557"/>
      <w:bookmarkEnd w:id="2558"/>
      <w:bookmarkEnd w:id="2559"/>
      <w:bookmarkEnd w:id="2560"/>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561"/>
      <w:bookmarkEnd w:id="2562"/>
      <w:bookmarkEnd w:id="2563"/>
      <w:bookmarkEnd w:id="2564"/>
      <w:bookmarkEnd w:id="2565"/>
      <w:bookmarkEnd w:id="2566"/>
      <w:bookmarkEnd w:id="2567"/>
      <w:bookmarkEnd w:id="2568"/>
      <w:r w:rsidR="00493F1A" w:rsidRPr="0088090C">
        <w:rPr>
          <w:sz w:val="24"/>
          <w:szCs w:val="24"/>
        </w:rPr>
        <w:t>субподрядчиками</w:t>
      </w:r>
      <w:bookmarkEnd w:id="2569"/>
      <w:bookmarkEnd w:id="2570"/>
      <w:bookmarkEnd w:id="2571"/>
      <w:bookmarkEnd w:id="2572"/>
      <w:bookmarkEnd w:id="2573"/>
      <w:bookmarkEnd w:id="2574"/>
      <w:bookmarkEnd w:id="257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76" w:name="_Toc90385126"/>
      <w:bookmarkStart w:id="2577" w:name="_Toc98253959"/>
      <w:bookmarkStart w:id="2578" w:name="_Toc157248211"/>
      <w:bookmarkStart w:id="2579" w:name="_Toc157496580"/>
      <w:bookmarkStart w:id="2580" w:name="_Toc158206119"/>
      <w:bookmarkStart w:id="2581" w:name="_Toc164057804"/>
      <w:bookmarkStart w:id="2582" w:name="_Toc164137154"/>
      <w:bookmarkStart w:id="2583" w:name="_Toc164161314"/>
      <w:bookmarkStart w:id="2584" w:name="_Toc165173885"/>
      <w:r>
        <w:rPr>
          <w:b/>
          <w:szCs w:val="24"/>
        </w:rPr>
        <w:br w:type="page"/>
      </w:r>
    </w:p>
    <w:p w:rsidR="00211593" w:rsidRPr="0088090C" w:rsidRDefault="00211593" w:rsidP="00363FC9">
      <w:pPr>
        <w:pStyle w:val="3"/>
        <w:numPr>
          <w:ilvl w:val="2"/>
          <w:numId w:val="80"/>
        </w:numPr>
        <w:rPr>
          <w:sz w:val="24"/>
          <w:szCs w:val="24"/>
        </w:rPr>
      </w:pPr>
      <w:bookmarkStart w:id="2585" w:name="_Toc439170706"/>
      <w:bookmarkStart w:id="2586" w:name="_Toc439172808"/>
      <w:bookmarkStart w:id="2587" w:name="_Toc439173269"/>
      <w:bookmarkStart w:id="2588" w:name="_Toc439238265"/>
      <w:bookmarkStart w:id="2589" w:name="_Toc439252813"/>
      <w:bookmarkStart w:id="2590" w:name="_Toc439323786"/>
      <w:bookmarkStart w:id="2591" w:name="_Toc440361421"/>
      <w:bookmarkStart w:id="2592" w:name="_Toc440376303"/>
      <w:bookmarkStart w:id="2593" w:name="_Toc440382561"/>
      <w:bookmarkStart w:id="2594" w:name="_Toc440447231"/>
      <w:bookmarkStart w:id="2595" w:name="_Toc440632392"/>
      <w:bookmarkStart w:id="2596" w:name="_Toc440875161"/>
      <w:bookmarkStart w:id="2597" w:name="_Toc441131148"/>
      <w:bookmarkStart w:id="2598" w:name="_Toc441572155"/>
      <w:bookmarkStart w:id="2599" w:name="_Toc441575247"/>
      <w:bookmarkStart w:id="2600" w:name="_Toc442434908"/>
      <w:bookmarkStart w:id="2601" w:name="_Toc442435747"/>
      <w:bookmarkStart w:id="2602" w:name="_Toc462044841"/>
      <w:bookmarkStart w:id="2603" w:name="_Toc462068547"/>
      <w:bookmarkStart w:id="2604" w:name="_Toc463514237"/>
      <w:bookmarkStart w:id="2605" w:name="_Toc469480475"/>
      <w:bookmarkStart w:id="2606" w:name="_Toc471823266"/>
      <w:r w:rsidRPr="0088090C">
        <w:rPr>
          <w:sz w:val="24"/>
          <w:szCs w:val="24"/>
        </w:rPr>
        <w:lastRenderedPageBreak/>
        <w:t>Инструкции по заполнению</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A30DDB">
        <w:rPr>
          <w:sz w:val="24"/>
          <w:szCs w:val="24"/>
        </w:rPr>
        <w:fldChar w:fldCharType="begin"/>
      </w:r>
      <w:r w:rsidR="009922AC">
        <w:rPr>
          <w:sz w:val="24"/>
          <w:szCs w:val="24"/>
        </w:rPr>
        <w:instrText xml:space="preserve"> REF _Ref441571951 \r \h </w:instrText>
      </w:r>
      <w:r w:rsidR="00A30DDB">
        <w:rPr>
          <w:sz w:val="24"/>
          <w:szCs w:val="24"/>
        </w:rPr>
      </w:r>
      <w:r w:rsidR="00A30DDB">
        <w:rPr>
          <w:sz w:val="24"/>
          <w:szCs w:val="24"/>
        </w:rPr>
        <w:fldChar w:fldCharType="separate"/>
      </w:r>
      <w:r w:rsidR="00B20632">
        <w:rPr>
          <w:sz w:val="24"/>
          <w:szCs w:val="24"/>
        </w:rPr>
        <w:t>3.3.3</w:t>
      </w:r>
      <w:r w:rsidR="00A30DDB">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A30DDB">
        <w:rPr>
          <w:sz w:val="24"/>
          <w:szCs w:val="24"/>
        </w:rPr>
        <w:fldChar w:fldCharType="begin"/>
      </w:r>
      <w:r w:rsidR="00211593">
        <w:rPr>
          <w:sz w:val="24"/>
          <w:szCs w:val="24"/>
        </w:rPr>
        <w:instrText xml:space="preserve"> REF _Ref440274337 \r \h </w:instrText>
      </w:r>
      <w:r w:rsidR="00A30DDB">
        <w:rPr>
          <w:sz w:val="24"/>
          <w:szCs w:val="24"/>
        </w:rPr>
      </w:r>
      <w:r w:rsidR="00A30DDB">
        <w:rPr>
          <w:sz w:val="24"/>
          <w:szCs w:val="24"/>
        </w:rPr>
        <w:fldChar w:fldCharType="separate"/>
      </w:r>
      <w:r w:rsidR="00B20632">
        <w:rPr>
          <w:sz w:val="24"/>
          <w:szCs w:val="24"/>
        </w:rPr>
        <w:t>5.2</w:t>
      </w:r>
      <w:r w:rsidR="00A30DDB">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30DDB">
        <w:rPr>
          <w:sz w:val="24"/>
          <w:szCs w:val="24"/>
        </w:rPr>
        <w:fldChar w:fldCharType="begin"/>
      </w:r>
      <w:r w:rsidR="00211593">
        <w:rPr>
          <w:sz w:val="24"/>
          <w:szCs w:val="24"/>
        </w:rPr>
        <w:instrText xml:space="preserve"> REF _Ref440274366 \r \h </w:instrText>
      </w:r>
      <w:r w:rsidR="00A30DDB">
        <w:rPr>
          <w:sz w:val="24"/>
          <w:szCs w:val="24"/>
        </w:rPr>
      </w:r>
      <w:r w:rsidR="00A30DDB">
        <w:rPr>
          <w:sz w:val="24"/>
          <w:szCs w:val="24"/>
        </w:rPr>
        <w:fldChar w:fldCharType="separate"/>
      </w:r>
      <w:r w:rsidR="00B20632">
        <w:rPr>
          <w:sz w:val="24"/>
          <w:szCs w:val="24"/>
        </w:rPr>
        <w:t>5.4</w:t>
      </w:r>
      <w:r w:rsidR="00A30DDB">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7" w:name="_Ref440376324"/>
      <w:bookmarkStart w:id="2608" w:name="_Ref440376401"/>
      <w:bookmarkStart w:id="2609" w:name="_Toc441131149"/>
      <w:bookmarkStart w:id="2610"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07"/>
      <w:bookmarkEnd w:id="2608"/>
      <w:bookmarkEnd w:id="2609"/>
      <w:bookmarkEnd w:id="261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11" w:name="_Toc440376305"/>
      <w:bookmarkStart w:id="2612" w:name="_Toc440382563"/>
      <w:bookmarkStart w:id="2613" w:name="_Toc440447233"/>
      <w:bookmarkStart w:id="2614" w:name="_Toc440632394"/>
      <w:bookmarkStart w:id="2615" w:name="_Toc440875163"/>
      <w:bookmarkStart w:id="2616" w:name="_Toc441131150"/>
      <w:bookmarkStart w:id="2617" w:name="_Toc441572157"/>
      <w:bookmarkStart w:id="2618" w:name="_Toc441575249"/>
      <w:bookmarkStart w:id="2619" w:name="_Toc442434910"/>
      <w:bookmarkStart w:id="2620" w:name="_Toc442435749"/>
      <w:bookmarkStart w:id="2621" w:name="_Toc462044843"/>
      <w:bookmarkStart w:id="2622" w:name="_Toc462068549"/>
      <w:bookmarkStart w:id="2623" w:name="_Toc463514239"/>
      <w:bookmarkStart w:id="2624" w:name="_Toc469480477"/>
      <w:bookmarkStart w:id="2625" w:name="_Toc471823268"/>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26" w:name="_Toc440376306"/>
      <w:bookmarkStart w:id="2627" w:name="_Toc440382564"/>
      <w:bookmarkStart w:id="2628" w:name="_Toc440447234"/>
      <w:bookmarkStart w:id="2629" w:name="_Toc440632395"/>
      <w:bookmarkStart w:id="2630" w:name="_Toc440875164"/>
      <w:bookmarkStart w:id="2631" w:name="_Toc441131151"/>
      <w:bookmarkStart w:id="2632" w:name="_Toc441572158"/>
      <w:bookmarkStart w:id="2633" w:name="_Toc441575250"/>
      <w:bookmarkStart w:id="2634" w:name="_Toc442434911"/>
      <w:bookmarkStart w:id="2635" w:name="_Toc442435750"/>
      <w:bookmarkStart w:id="2636" w:name="_Toc462044844"/>
      <w:bookmarkStart w:id="2637" w:name="_Toc462068550"/>
      <w:bookmarkStart w:id="2638" w:name="_Toc463514240"/>
      <w:bookmarkStart w:id="2639" w:name="_Toc469480478"/>
      <w:bookmarkStart w:id="2640" w:name="_Toc471823269"/>
      <w:r w:rsidRPr="0088090C">
        <w:rPr>
          <w:sz w:val="24"/>
          <w:szCs w:val="24"/>
        </w:rPr>
        <w:lastRenderedPageBreak/>
        <w:t>Инструкции по заполнению</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0DDB">
        <w:rPr>
          <w:sz w:val="24"/>
          <w:szCs w:val="24"/>
        </w:rPr>
        <w:fldChar w:fldCharType="begin"/>
      </w:r>
      <w:r w:rsidR="00050BB7">
        <w:rPr>
          <w:sz w:val="24"/>
          <w:szCs w:val="24"/>
        </w:rPr>
        <w:instrText xml:space="preserve"> REF _Ref442253730 \r \h </w:instrText>
      </w:r>
      <w:r w:rsidR="00A30DDB">
        <w:rPr>
          <w:sz w:val="24"/>
          <w:szCs w:val="24"/>
        </w:rPr>
      </w:r>
      <w:r w:rsidR="00A30DDB">
        <w:rPr>
          <w:sz w:val="24"/>
          <w:szCs w:val="24"/>
        </w:rPr>
        <w:fldChar w:fldCharType="separate"/>
      </w:r>
      <w:r w:rsidR="00B20632">
        <w:rPr>
          <w:sz w:val="24"/>
          <w:szCs w:val="24"/>
        </w:rPr>
        <w:t>3.3.4</w:t>
      </w:r>
      <w:r w:rsidR="00A30DDB">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0DDB">
        <w:rPr>
          <w:sz w:val="24"/>
          <w:szCs w:val="24"/>
        </w:rPr>
        <w:fldChar w:fldCharType="begin"/>
      </w:r>
      <w:r>
        <w:rPr>
          <w:sz w:val="24"/>
          <w:szCs w:val="24"/>
        </w:rPr>
        <w:instrText xml:space="preserve"> REF _Ref55336310 \r \h </w:instrText>
      </w:r>
      <w:r w:rsidR="00A30DDB">
        <w:rPr>
          <w:sz w:val="24"/>
          <w:szCs w:val="24"/>
        </w:rPr>
      </w:r>
      <w:r w:rsidR="00A30DDB">
        <w:rPr>
          <w:sz w:val="24"/>
          <w:szCs w:val="24"/>
        </w:rPr>
        <w:fldChar w:fldCharType="separate"/>
      </w:r>
      <w:r w:rsidR="00B20632">
        <w:rPr>
          <w:sz w:val="24"/>
          <w:szCs w:val="24"/>
        </w:rPr>
        <w:t>5.1</w:t>
      </w:r>
      <w:r w:rsidR="00A30DDB">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A30DDB">
        <w:rPr>
          <w:sz w:val="24"/>
          <w:szCs w:val="24"/>
        </w:rPr>
        <w:fldChar w:fldCharType="begin"/>
      </w:r>
      <w:r w:rsidR="00211593">
        <w:rPr>
          <w:sz w:val="24"/>
          <w:szCs w:val="24"/>
        </w:rPr>
        <w:instrText xml:space="preserve"> REF _Ref440274337 \r \h </w:instrText>
      </w:r>
      <w:r w:rsidR="00A30DDB">
        <w:rPr>
          <w:sz w:val="24"/>
          <w:szCs w:val="24"/>
        </w:rPr>
      </w:r>
      <w:r w:rsidR="00A30DDB">
        <w:rPr>
          <w:sz w:val="24"/>
          <w:szCs w:val="24"/>
        </w:rPr>
        <w:fldChar w:fldCharType="separate"/>
      </w:r>
      <w:r w:rsidR="00B20632">
        <w:rPr>
          <w:sz w:val="24"/>
          <w:szCs w:val="24"/>
        </w:rPr>
        <w:t>5.2</w:t>
      </w:r>
      <w:r w:rsidR="00A30DDB">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30DDB">
        <w:rPr>
          <w:sz w:val="24"/>
          <w:szCs w:val="24"/>
        </w:rPr>
        <w:fldChar w:fldCharType="begin"/>
      </w:r>
      <w:r w:rsidR="00211593">
        <w:rPr>
          <w:sz w:val="24"/>
          <w:szCs w:val="24"/>
        </w:rPr>
        <w:instrText xml:space="preserve"> REF _Ref440274366 \r \h </w:instrText>
      </w:r>
      <w:r w:rsidR="00A30DDB">
        <w:rPr>
          <w:sz w:val="24"/>
          <w:szCs w:val="24"/>
        </w:rPr>
      </w:r>
      <w:r w:rsidR="00A30DDB">
        <w:rPr>
          <w:sz w:val="24"/>
          <w:szCs w:val="24"/>
        </w:rPr>
        <w:fldChar w:fldCharType="separate"/>
      </w:r>
      <w:r w:rsidR="00B20632">
        <w:rPr>
          <w:sz w:val="24"/>
          <w:szCs w:val="24"/>
        </w:rPr>
        <w:t>5.4</w:t>
      </w:r>
      <w:r w:rsidR="00A30DDB">
        <w:rPr>
          <w:sz w:val="24"/>
          <w:szCs w:val="24"/>
        </w:rPr>
        <w:fldChar w:fldCharType="end"/>
      </w:r>
      <w:r w:rsidR="00211593" w:rsidRPr="008E5EA3">
        <w:rPr>
          <w:sz w:val="24"/>
          <w:szCs w:val="24"/>
        </w:rPr>
        <w:t>).</w:t>
      </w:r>
      <w:bookmarkEnd w:id="1492"/>
      <w:bookmarkEnd w:id="1493"/>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0A8" w:rsidRDefault="002910A8">
      <w:pPr>
        <w:widowControl/>
        <w:spacing w:line="360" w:lineRule="auto"/>
        <w:ind w:firstLine="567"/>
        <w:rPr>
          <w:bCs/>
          <w:sz w:val="22"/>
          <w:szCs w:val="22"/>
        </w:rPr>
      </w:pPr>
      <w:r>
        <w:rPr>
          <w:bCs/>
          <w:sz w:val="22"/>
          <w:szCs w:val="22"/>
        </w:rPr>
        <w:separator/>
      </w:r>
    </w:p>
  </w:endnote>
  <w:endnote w:type="continuationSeparator" w:id="0">
    <w:p w:rsidR="002910A8" w:rsidRDefault="002910A8">
      <w:pPr>
        <w:widowControl/>
        <w:spacing w:line="360" w:lineRule="auto"/>
        <w:ind w:firstLine="567"/>
        <w:rPr>
          <w:bCs/>
          <w:sz w:val="22"/>
          <w:szCs w:val="22"/>
        </w:rPr>
      </w:pPr>
      <w:r>
        <w:rPr>
          <w:bCs/>
          <w:sz w:val="22"/>
          <w:szCs w:val="22"/>
        </w:rPr>
        <w:continuationSeparator/>
      </w:r>
    </w:p>
  </w:endnote>
  <w:endnote w:type="continuationNotice" w:id="1">
    <w:p w:rsidR="002910A8" w:rsidRDefault="002910A8">
      <w:pPr>
        <w:widowControl/>
        <w:ind w:firstLine="567"/>
        <w:rPr>
          <w:bCs/>
          <w:sz w:val="22"/>
          <w:szCs w:val="22"/>
        </w:rPr>
      </w:pPr>
    </w:p>
  </w:endnote>
  <w:endnote w:id="2">
    <w:p w:rsidR="009C1205" w:rsidRDefault="009C1205"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FA0376" w:rsidRDefault="00261290" w:rsidP="005E48B3">
    <w:pPr>
      <w:autoSpaceDE w:val="0"/>
      <w:autoSpaceDN w:val="0"/>
      <w:adjustRightInd w:val="0"/>
      <w:jc w:val="center"/>
      <w:rPr>
        <w:sz w:val="16"/>
        <w:szCs w:val="16"/>
      </w:rPr>
    </w:pPr>
    <w:r w:rsidRPr="00FA0376">
      <w:rPr>
        <w:sz w:val="16"/>
        <w:szCs w:val="16"/>
      </w:rPr>
      <w:t>Стр.</w:t>
    </w:r>
    <w:r w:rsidR="00A30DDB" w:rsidRPr="00FA0376">
      <w:rPr>
        <w:sz w:val="16"/>
        <w:szCs w:val="16"/>
      </w:rPr>
      <w:fldChar w:fldCharType="begin"/>
    </w:r>
    <w:r w:rsidRPr="00FA0376">
      <w:rPr>
        <w:sz w:val="16"/>
        <w:szCs w:val="16"/>
      </w:rPr>
      <w:instrText xml:space="preserve"> PAGE </w:instrText>
    </w:r>
    <w:r w:rsidR="00A30DDB" w:rsidRPr="00FA0376">
      <w:rPr>
        <w:sz w:val="16"/>
        <w:szCs w:val="16"/>
      </w:rPr>
      <w:fldChar w:fldCharType="separate"/>
    </w:r>
    <w:r w:rsidR="00095F81">
      <w:rPr>
        <w:noProof/>
        <w:sz w:val="16"/>
        <w:szCs w:val="16"/>
      </w:rPr>
      <w:t>4</w:t>
    </w:r>
    <w:r w:rsidR="00A30DDB" w:rsidRPr="00FA0376">
      <w:rPr>
        <w:sz w:val="16"/>
        <w:szCs w:val="16"/>
      </w:rPr>
      <w:fldChar w:fldCharType="end"/>
    </w:r>
  </w:p>
  <w:p w:rsidR="00261290" w:rsidRPr="005E48B3" w:rsidRDefault="00261290"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095F81" w:rsidRPr="00095F81">
      <w:rPr>
        <w:sz w:val="18"/>
        <w:szCs w:val="18"/>
      </w:rPr>
      <w:t>Договора на выполнение строительно-монтажных и пусконаладочных работ с поставкой оборудования для модернизации системы телемеханики ПС 110 кВ Верхняя Троица для нужд ПАО «МРСК Центра» (филиала «</w:t>
    </w:r>
    <w:proofErr w:type="spellStart"/>
    <w:r w:rsidR="00095F81" w:rsidRPr="00095F81">
      <w:rPr>
        <w:sz w:val="18"/>
        <w:szCs w:val="18"/>
      </w:rPr>
      <w:t>Тверьэнерго</w:t>
    </w:r>
    <w:proofErr w:type="spellEnd"/>
    <w:r w:rsidR="00095F81" w:rsidRPr="00095F81">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A30DDB">
    <w:pPr>
      <w:pStyle w:val="ac"/>
      <w:framePr w:wrap="around" w:vAnchor="text" w:hAnchor="margin" w:xAlign="right" w:y="1"/>
      <w:rPr>
        <w:rStyle w:val="af0"/>
      </w:rPr>
    </w:pPr>
    <w:r>
      <w:rPr>
        <w:rStyle w:val="af0"/>
      </w:rPr>
      <w:fldChar w:fldCharType="begin"/>
    </w:r>
    <w:r w:rsidR="00261290">
      <w:rPr>
        <w:rStyle w:val="af0"/>
      </w:rPr>
      <w:instrText xml:space="preserve">PAGE  </w:instrText>
    </w:r>
    <w:r>
      <w:rPr>
        <w:rStyle w:val="af0"/>
      </w:rPr>
      <w:fldChar w:fldCharType="end"/>
    </w:r>
  </w:p>
  <w:p w:rsidR="00261290" w:rsidRDefault="00261290">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0A8" w:rsidRDefault="002910A8">
      <w:pPr>
        <w:widowControl/>
        <w:spacing w:line="360" w:lineRule="auto"/>
        <w:ind w:firstLine="567"/>
        <w:rPr>
          <w:bCs/>
          <w:sz w:val="22"/>
          <w:szCs w:val="22"/>
        </w:rPr>
      </w:pPr>
      <w:r>
        <w:rPr>
          <w:bCs/>
          <w:sz w:val="22"/>
          <w:szCs w:val="22"/>
        </w:rPr>
        <w:separator/>
      </w:r>
    </w:p>
  </w:footnote>
  <w:footnote w:type="continuationSeparator" w:id="0">
    <w:p w:rsidR="002910A8" w:rsidRDefault="002910A8">
      <w:pPr>
        <w:widowControl/>
        <w:spacing w:line="360" w:lineRule="auto"/>
        <w:ind w:firstLine="567"/>
        <w:rPr>
          <w:bCs/>
          <w:sz w:val="22"/>
          <w:szCs w:val="22"/>
        </w:rPr>
      </w:pPr>
      <w:r>
        <w:rPr>
          <w:bCs/>
          <w:sz w:val="22"/>
          <w:szCs w:val="22"/>
        </w:rPr>
        <w:continuationSeparator/>
      </w:r>
    </w:p>
  </w:footnote>
  <w:footnote w:type="continuationNotice" w:id="1">
    <w:p w:rsidR="002910A8" w:rsidRDefault="002910A8">
      <w:pPr>
        <w:widowControl/>
        <w:ind w:firstLine="567"/>
        <w:rPr>
          <w:bCs/>
          <w:sz w:val="22"/>
          <w:szCs w:val="22"/>
        </w:rPr>
      </w:pPr>
    </w:p>
  </w:footnote>
  <w:footnote w:id="2">
    <w:p w:rsidR="00261290" w:rsidRPr="00B36685"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61290" w:rsidRDefault="00261290"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61290" w:rsidRDefault="00261290" w:rsidP="00E14E11">
      <w:pPr>
        <w:pStyle w:val="1ff6"/>
        <w:rPr>
          <w:rFonts w:ascii="Times New Roman" w:eastAsia="Times New Roman" w:hAnsi="Times New Roman" w:cs="Times New Roman"/>
          <w:lang w:eastAsia="ru-RU"/>
        </w:rPr>
      </w:pPr>
    </w:p>
  </w:footnote>
  <w:footnote w:id="4">
    <w:p w:rsidR="00261290" w:rsidRDefault="00261290"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Pr="00930031" w:rsidRDefault="00261290"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290" w:rsidRDefault="00261290"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09570"/>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5F81"/>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0A8"/>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DD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4.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993BF-1A54-4A5B-B940-CE8D5B7B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94</Pages>
  <Words>29844</Words>
  <Characters>170117</Characters>
  <Application>Microsoft Office Word</Application>
  <DocSecurity>0</DocSecurity>
  <Lines>1417</Lines>
  <Paragraphs>399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199562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46</cp:revision>
  <cp:lastPrinted>2012-12-18T14:00:00Z</cp:lastPrinted>
  <dcterms:created xsi:type="dcterms:W3CDTF">2016-10-11T12:59:00Z</dcterms:created>
  <dcterms:modified xsi:type="dcterms:W3CDTF">2017-05-10T12:19:00Z</dcterms:modified>
</cp:coreProperties>
</file>